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EB695C" w14:textId="77777777" w:rsidR="002A6410" w:rsidRDefault="002A6410" w:rsidP="002A6410">
      <w:pPr>
        <w:spacing w:after="200" w:line="276" w:lineRule="auto"/>
        <w:jc w:val="center"/>
        <w:rPr>
          <w:rFonts w:ascii="Calibri" w:eastAsia="Times New Roman" w:hAnsi="Calibri" w:cs="Times New Roman"/>
          <w:b/>
          <w:snapToGrid w:val="0"/>
          <w:sz w:val="40"/>
          <w:szCs w:val="40"/>
          <w:lang w:eastAsia="nl-NL"/>
        </w:rPr>
      </w:pPr>
    </w:p>
    <w:p w14:paraId="733110F1" w14:textId="77777777" w:rsidR="002A6410" w:rsidRDefault="002A6410" w:rsidP="002A6410">
      <w:pPr>
        <w:spacing w:after="200" w:line="276" w:lineRule="auto"/>
        <w:jc w:val="center"/>
        <w:rPr>
          <w:rFonts w:ascii="Calibri" w:eastAsia="Times New Roman" w:hAnsi="Calibri" w:cs="Times New Roman"/>
          <w:b/>
          <w:snapToGrid w:val="0"/>
          <w:sz w:val="40"/>
          <w:szCs w:val="40"/>
          <w:lang w:eastAsia="nl-NL"/>
        </w:rPr>
      </w:pPr>
    </w:p>
    <w:p w14:paraId="5F1828B5" w14:textId="77777777" w:rsidR="002A6410" w:rsidRDefault="002A6410" w:rsidP="002A6410">
      <w:pPr>
        <w:spacing w:after="200" w:line="276" w:lineRule="auto"/>
        <w:jc w:val="center"/>
        <w:rPr>
          <w:rFonts w:ascii="Calibri" w:eastAsia="Times New Roman" w:hAnsi="Calibri" w:cs="Times New Roman"/>
          <w:b/>
          <w:snapToGrid w:val="0"/>
          <w:sz w:val="40"/>
          <w:szCs w:val="40"/>
          <w:lang w:eastAsia="nl-NL"/>
        </w:rPr>
      </w:pPr>
    </w:p>
    <w:p w14:paraId="3F15D647" w14:textId="77777777" w:rsidR="002A6410" w:rsidRDefault="002A6410" w:rsidP="002A6410">
      <w:pPr>
        <w:spacing w:after="200" w:line="276" w:lineRule="auto"/>
        <w:jc w:val="center"/>
        <w:rPr>
          <w:rFonts w:ascii="Calibri" w:eastAsia="Times New Roman" w:hAnsi="Calibri" w:cs="Times New Roman"/>
          <w:b/>
          <w:snapToGrid w:val="0"/>
          <w:sz w:val="40"/>
          <w:szCs w:val="40"/>
          <w:lang w:eastAsia="nl-NL"/>
        </w:rPr>
      </w:pPr>
    </w:p>
    <w:p w14:paraId="422792F6" w14:textId="77777777" w:rsidR="002A6410" w:rsidRDefault="002A6410" w:rsidP="002A6410">
      <w:pPr>
        <w:spacing w:after="200" w:line="276" w:lineRule="auto"/>
        <w:jc w:val="center"/>
        <w:rPr>
          <w:rFonts w:ascii="Calibri" w:eastAsia="Times New Roman" w:hAnsi="Calibri" w:cs="Times New Roman"/>
          <w:b/>
          <w:snapToGrid w:val="0"/>
          <w:sz w:val="40"/>
          <w:szCs w:val="40"/>
          <w:lang w:eastAsia="nl-NL"/>
        </w:rPr>
      </w:pPr>
    </w:p>
    <w:p w14:paraId="72A2C600" w14:textId="77777777" w:rsidR="002A6410" w:rsidRDefault="002A6410" w:rsidP="002A6410">
      <w:pPr>
        <w:spacing w:after="200" w:line="276" w:lineRule="auto"/>
        <w:jc w:val="center"/>
        <w:rPr>
          <w:rFonts w:ascii="Calibri" w:eastAsia="Times New Roman" w:hAnsi="Calibri" w:cs="Times New Roman"/>
          <w:b/>
          <w:snapToGrid w:val="0"/>
          <w:sz w:val="40"/>
          <w:szCs w:val="40"/>
          <w:lang w:eastAsia="nl-NL"/>
        </w:rPr>
      </w:pPr>
    </w:p>
    <w:p w14:paraId="44FFC72F" w14:textId="77777777" w:rsidR="002A6410" w:rsidRDefault="002A6410" w:rsidP="002A6410">
      <w:pPr>
        <w:spacing w:after="200" w:line="276" w:lineRule="auto"/>
        <w:jc w:val="center"/>
        <w:rPr>
          <w:rFonts w:ascii="Calibri" w:eastAsia="Times New Roman" w:hAnsi="Calibri" w:cs="Times New Roman"/>
          <w:b/>
          <w:snapToGrid w:val="0"/>
          <w:sz w:val="40"/>
          <w:szCs w:val="40"/>
          <w:lang w:eastAsia="nl-NL"/>
        </w:rPr>
      </w:pPr>
    </w:p>
    <w:p w14:paraId="5414F651" w14:textId="6992EFA0" w:rsidR="002A6410" w:rsidRPr="002A6410" w:rsidRDefault="002A6410" w:rsidP="002A6410">
      <w:pPr>
        <w:pBdr>
          <w:top w:val="single" w:sz="12" w:space="1" w:color="auto" w:shadow="1"/>
          <w:left w:val="single" w:sz="12" w:space="4" w:color="auto" w:shadow="1"/>
          <w:bottom w:val="single" w:sz="12" w:space="1" w:color="auto" w:shadow="1"/>
          <w:right w:val="single" w:sz="12" w:space="4" w:color="auto" w:shadow="1"/>
        </w:pBdr>
        <w:shd w:val="pct10" w:color="auto" w:fill="auto"/>
        <w:spacing w:after="200" w:line="276" w:lineRule="auto"/>
        <w:jc w:val="center"/>
        <w:rPr>
          <w:rFonts w:ascii="Calibri" w:eastAsia="Times New Roman" w:hAnsi="Calibri" w:cs="Times New Roman"/>
          <w:b/>
          <w:snapToGrid w:val="0"/>
          <w:sz w:val="48"/>
          <w:szCs w:val="48"/>
          <w:lang w:eastAsia="nl-NL"/>
        </w:rPr>
      </w:pPr>
      <w:r w:rsidRPr="002A6410">
        <w:rPr>
          <w:rFonts w:ascii="Calibri" w:eastAsia="Times New Roman" w:hAnsi="Calibri" w:cs="Times New Roman"/>
          <w:b/>
          <w:snapToGrid w:val="0"/>
          <w:sz w:val="48"/>
          <w:szCs w:val="48"/>
          <w:lang w:eastAsia="nl-NL"/>
        </w:rPr>
        <w:t>Referentieformulieren met betrekking tot de kerncompetenties</w:t>
      </w:r>
    </w:p>
    <w:p w14:paraId="23733559" w14:textId="77777777" w:rsidR="002A6410" w:rsidRDefault="002A6410">
      <w:pPr>
        <w:spacing w:after="200" w:line="276" w:lineRule="auto"/>
        <w:rPr>
          <w:rFonts w:ascii="Calibri" w:eastAsia="Times New Roman" w:hAnsi="Calibri" w:cs="Times New Roman"/>
          <w:b/>
          <w:snapToGrid w:val="0"/>
          <w:sz w:val="40"/>
          <w:szCs w:val="40"/>
          <w:lang w:eastAsia="nl-NL"/>
        </w:rPr>
      </w:pPr>
      <w:r>
        <w:rPr>
          <w:rFonts w:ascii="Calibri" w:eastAsia="Times New Roman" w:hAnsi="Calibri" w:cs="Times New Roman"/>
          <w:b/>
          <w:snapToGrid w:val="0"/>
          <w:sz w:val="40"/>
          <w:szCs w:val="40"/>
          <w:lang w:eastAsia="nl-NL"/>
        </w:rPr>
        <w:br w:type="page"/>
      </w:r>
    </w:p>
    <w:p w14:paraId="630AD635" w14:textId="4FAFB9AE" w:rsidR="00451F71" w:rsidRDefault="00BD6160" w:rsidP="00451F71">
      <w:pPr>
        <w:keepNext/>
        <w:widowControl w:val="0"/>
        <w:spacing w:before="240" w:after="60" w:line="320" w:lineRule="atLeast"/>
        <w:ind w:left="1530" w:hanging="1530"/>
        <w:jc w:val="center"/>
        <w:outlineLvl w:val="1"/>
        <w:rPr>
          <w:rFonts w:ascii="Calibri" w:eastAsia="Times New Roman" w:hAnsi="Calibri" w:cs="Times New Roman"/>
          <w:b/>
          <w:snapToGrid w:val="0"/>
          <w:sz w:val="40"/>
          <w:szCs w:val="40"/>
          <w:lang w:eastAsia="nl-NL"/>
        </w:rPr>
      </w:pPr>
      <w:r w:rsidRPr="00451F71">
        <w:rPr>
          <w:rFonts w:ascii="Calibri" w:eastAsia="Times New Roman" w:hAnsi="Calibri" w:cs="Times New Roman"/>
          <w:b/>
          <w:snapToGrid w:val="0"/>
          <w:sz w:val="40"/>
          <w:szCs w:val="40"/>
          <w:lang w:eastAsia="nl-NL"/>
        </w:rPr>
        <w:lastRenderedPageBreak/>
        <w:t>Referentie</w:t>
      </w:r>
      <w:r w:rsidR="00451F71">
        <w:rPr>
          <w:rFonts w:ascii="Calibri" w:eastAsia="Times New Roman" w:hAnsi="Calibri" w:cs="Times New Roman"/>
          <w:b/>
          <w:snapToGrid w:val="0"/>
          <w:sz w:val="40"/>
          <w:szCs w:val="40"/>
          <w:lang w:eastAsia="nl-NL"/>
        </w:rPr>
        <w:t xml:space="preserve"> </w:t>
      </w:r>
      <w:r w:rsidR="00451F71" w:rsidRPr="00451F71">
        <w:rPr>
          <w:rFonts w:ascii="Calibri" w:eastAsia="Times New Roman" w:hAnsi="Calibri" w:cs="Times New Roman"/>
          <w:b/>
          <w:snapToGrid w:val="0"/>
          <w:sz w:val="40"/>
          <w:szCs w:val="40"/>
          <w:lang w:eastAsia="nl-NL"/>
        </w:rPr>
        <w:t>Kerncompetentie 1.</w:t>
      </w:r>
      <w:r w:rsidR="00451F71" w:rsidRPr="00451F71">
        <w:rPr>
          <w:rFonts w:ascii="Calibri" w:eastAsia="Times New Roman" w:hAnsi="Calibri" w:cs="Times New Roman"/>
          <w:b/>
          <w:snapToGrid w:val="0"/>
          <w:sz w:val="40"/>
          <w:szCs w:val="40"/>
          <w:lang w:eastAsia="nl-NL"/>
        </w:rPr>
        <w:tab/>
      </w:r>
    </w:p>
    <w:p w14:paraId="57FDABAD" w14:textId="65B2BF82" w:rsidR="00BD6160" w:rsidRDefault="000354A7" w:rsidP="000354A7">
      <w:pPr>
        <w:widowControl w:val="0"/>
        <w:jc w:val="center"/>
        <w:rPr>
          <w:b/>
          <w:bCs/>
          <w:snapToGrid w:val="0"/>
          <w:sz w:val="32"/>
          <w:szCs w:val="32"/>
          <w:lang w:eastAsia="nl-NL"/>
        </w:rPr>
      </w:pPr>
      <w:r w:rsidRPr="000354A7">
        <w:rPr>
          <w:b/>
          <w:bCs/>
          <w:snapToGrid w:val="0"/>
          <w:sz w:val="32"/>
          <w:szCs w:val="32"/>
          <w:lang w:eastAsia="nl-NL"/>
        </w:rPr>
        <w:t>Beveiligen op grootschalig() evenement(en)</w:t>
      </w:r>
    </w:p>
    <w:p w14:paraId="1569CB1A" w14:textId="77777777" w:rsidR="000354A7" w:rsidRPr="00210A9B" w:rsidRDefault="000354A7" w:rsidP="000354A7">
      <w:pPr>
        <w:widowControl w:val="0"/>
        <w:jc w:val="center"/>
        <w:rPr>
          <w:rFonts w:ascii="Calibri" w:eastAsia="Times New Roman" w:hAnsi="Calibri" w:cs="Times New Roman"/>
          <w:b/>
          <w:snapToGrid w:val="0"/>
          <w:szCs w:val="20"/>
          <w:lang w:eastAsia="nl-NL"/>
        </w:rPr>
      </w:pPr>
    </w:p>
    <w:p w14:paraId="39AFDE7F" w14:textId="0835BE81" w:rsidR="00BD6160" w:rsidRPr="002A6410" w:rsidRDefault="00BD6160" w:rsidP="002A6410">
      <w:pPr>
        <w:widowControl w:val="0"/>
        <w:jc w:val="center"/>
        <w:rPr>
          <w:rFonts w:ascii="Calibri" w:eastAsia="Times New Roman" w:hAnsi="Calibri" w:cs="Times New Roman"/>
          <w:b/>
          <w:snapToGrid w:val="0"/>
          <w:sz w:val="22"/>
          <w:lang w:eastAsia="nl-NL"/>
        </w:rPr>
      </w:pPr>
      <w:r w:rsidRPr="002A6410">
        <w:rPr>
          <w:rFonts w:ascii="Calibri" w:eastAsia="Times New Roman" w:hAnsi="Calibri" w:cs="Times New Roman"/>
          <w:b/>
          <w:snapToGrid w:val="0"/>
          <w:sz w:val="22"/>
          <w:lang w:eastAsia="nl-NL"/>
        </w:rPr>
        <w:t>Inschrijver dient onderstaand model te gebruiken voor het aanleveren van de referenties.</w:t>
      </w:r>
    </w:p>
    <w:p w14:paraId="2AF76F07" w14:textId="68B52412" w:rsidR="00BD6160" w:rsidRPr="002A6410" w:rsidRDefault="002A6410" w:rsidP="002A6410">
      <w:pPr>
        <w:widowControl w:val="0"/>
        <w:jc w:val="center"/>
        <w:rPr>
          <w:rFonts w:ascii="Calibri" w:eastAsia="Times New Roman" w:hAnsi="Calibri" w:cs="Times New Roman"/>
          <w:b/>
          <w:snapToGrid w:val="0"/>
          <w:sz w:val="22"/>
          <w:lang w:eastAsia="nl-NL"/>
        </w:rPr>
      </w:pPr>
      <w:r w:rsidRPr="002A6410">
        <w:rPr>
          <w:rFonts w:ascii="Calibri" w:eastAsia="Times New Roman" w:hAnsi="Calibri" w:cs="Times New Roman"/>
          <w:b/>
          <w:snapToGrid w:val="0"/>
          <w:sz w:val="22"/>
          <w:lang w:eastAsia="nl-NL"/>
        </w:rPr>
        <w:t>Zorg ervoor dat alle gegevens juist en compleet zijn ingevuld, bij beschrijving van de dienstverlening een juiste en volledige beschrijving die aansluit bij de tekst zoals opgenomen bij de betreffende kerncompetentie!</w:t>
      </w:r>
    </w:p>
    <w:p w14:paraId="2906EEEF" w14:textId="0A0904A5" w:rsidR="00451F71" w:rsidRDefault="00451F71" w:rsidP="00BD6160">
      <w:pPr>
        <w:widowControl w:val="0"/>
        <w:rPr>
          <w:rFonts w:ascii="Calibri" w:eastAsia="Times New Roman" w:hAnsi="Calibri" w:cs="Times New Roman"/>
          <w:b/>
          <w:snapToGrid w:val="0"/>
          <w:szCs w:val="20"/>
          <w:lang w:eastAsia="nl-NL"/>
        </w:rPr>
      </w:pPr>
    </w:p>
    <w:p w14:paraId="35802493" w14:textId="77777777" w:rsidR="00BD6160" w:rsidRPr="00210A9B" w:rsidRDefault="00BD6160" w:rsidP="00BD6160">
      <w:pPr>
        <w:widowControl w:val="0"/>
        <w:rPr>
          <w:rFonts w:ascii="Calibri" w:eastAsia="Times New Roman" w:hAnsi="Calibri" w:cs="Times New Roman"/>
          <w:b/>
          <w:snapToGrid w:val="0"/>
          <w:szCs w:val="20"/>
          <w:lang w:eastAsia="nl-N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5948"/>
      </w:tblGrid>
      <w:tr w:rsidR="00BD6160" w:rsidRPr="00210A9B" w14:paraId="3F5E7C3A" w14:textId="77777777" w:rsidTr="00451F71">
        <w:tc>
          <w:tcPr>
            <w:tcW w:w="3114" w:type="dxa"/>
          </w:tcPr>
          <w:p w14:paraId="1007DFF7" w14:textId="19445201" w:rsidR="00BD6160" w:rsidRPr="00210A9B" w:rsidRDefault="00BD6160" w:rsidP="00451F71">
            <w:pPr>
              <w:widowControl w:val="0"/>
              <w:autoSpaceDE w:val="0"/>
              <w:autoSpaceDN w:val="0"/>
              <w:adjustRightInd w:val="0"/>
              <w:jc w:val="center"/>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Omschrijving</w:t>
            </w:r>
          </w:p>
          <w:p w14:paraId="1927C1ED" w14:textId="77777777" w:rsidR="00BD6160" w:rsidRPr="00210A9B" w:rsidRDefault="00BD6160" w:rsidP="00451F71">
            <w:pPr>
              <w:widowControl w:val="0"/>
              <w:autoSpaceDE w:val="0"/>
              <w:autoSpaceDN w:val="0"/>
              <w:adjustRightInd w:val="0"/>
              <w:jc w:val="center"/>
              <w:rPr>
                <w:rFonts w:ascii="Calibri" w:eastAsia="Times New Roman" w:hAnsi="Calibri" w:cs="Times New Roman"/>
                <w:b/>
                <w:snapToGrid w:val="0"/>
                <w:szCs w:val="20"/>
                <w:lang w:eastAsia="nl-NL"/>
              </w:rPr>
            </w:pPr>
          </w:p>
        </w:tc>
        <w:tc>
          <w:tcPr>
            <w:tcW w:w="5948" w:type="dxa"/>
          </w:tcPr>
          <w:p w14:paraId="2547679B" w14:textId="77777777" w:rsidR="00BD6160" w:rsidRPr="00210A9B" w:rsidRDefault="00BD6160" w:rsidP="00451F71">
            <w:pPr>
              <w:widowControl w:val="0"/>
              <w:autoSpaceDE w:val="0"/>
              <w:autoSpaceDN w:val="0"/>
              <w:adjustRightInd w:val="0"/>
              <w:jc w:val="center"/>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Nadere gegevens</w:t>
            </w:r>
          </w:p>
        </w:tc>
      </w:tr>
      <w:tr w:rsidR="00BD6160" w:rsidRPr="00210A9B" w14:paraId="66E19754" w14:textId="77777777" w:rsidTr="00451F71">
        <w:trPr>
          <w:trHeight w:val="732"/>
        </w:trPr>
        <w:tc>
          <w:tcPr>
            <w:tcW w:w="3114" w:type="dxa"/>
            <w:vAlign w:val="center"/>
          </w:tcPr>
          <w:p w14:paraId="26D08B86" w14:textId="77777777" w:rsidR="00BD6160" w:rsidRPr="00210A9B" w:rsidRDefault="00BD6160" w:rsidP="00451F71">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Naam</w:t>
            </w:r>
          </w:p>
          <w:p w14:paraId="29854DFA" w14:textId="77777777" w:rsidR="00BD6160" w:rsidRPr="00210A9B" w:rsidRDefault="00BD6160" w:rsidP="00451F71">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7A0D2F6E" w14:textId="77777777" w:rsidR="00BD6160" w:rsidRPr="00210A9B" w:rsidRDefault="00BD6160" w:rsidP="00500E10">
            <w:pPr>
              <w:widowControl w:val="0"/>
              <w:autoSpaceDE w:val="0"/>
              <w:autoSpaceDN w:val="0"/>
              <w:adjustRightInd w:val="0"/>
              <w:rPr>
                <w:rFonts w:ascii="Calibri" w:eastAsia="Times New Roman" w:hAnsi="Calibri" w:cs="Times New Roman"/>
                <w:b/>
                <w:snapToGrid w:val="0"/>
                <w:szCs w:val="20"/>
                <w:lang w:eastAsia="nl-NL"/>
              </w:rPr>
            </w:pPr>
          </w:p>
        </w:tc>
      </w:tr>
      <w:tr w:rsidR="00BD6160" w:rsidRPr="00210A9B" w14:paraId="1BD588F4" w14:textId="77777777" w:rsidTr="00451F71">
        <w:trPr>
          <w:trHeight w:val="732"/>
        </w:trPr>
        <w:tc>
          <w:tcPr>
            <w:tcW w:w="3114" w:type="dxa"/>
            <w:vAlign w:val="center"/>
          </w:tcPr>
          <w:p w14:paraId="777761D4" w14:textId="77777777" w:rsidR="00BD6160" w:rsidRPr="00210A9B" w:rsidRDefault="00BD6160" w:rsidP="00451F71">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Type organisatie</w:t>
            </w:r>
          </w:p>
          <w:p w14:paraId="39F10CEF" w14:textId="77777777" w:rsidR="00BD6160" w:rsidRPr="00210A9B" w:rsidRDefault="00BD6160" w:rsidP="00451F71">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6F89FDAB" w14:textId="77777777" w:rsidR="00BD6160" w:rsidRPr="00210A9B" w:rsidRDefault="00BD6160" w:rsidP="00500E10">
            <w:pPr>
              <w:widowControl w:val="0"/>
              <w:autoSpaceDE w:val="0"/>
              <w:autoSpaceDN w:val="0"/>
              <w:adjustRightInd w:val="0"/>
              <w:rPr>
                <w:rFonts w:ascii="Calibri" w:eastAsia="Times New Roman" w:hAnsi="Calibri" w:cs="Times New Roman"/>
                <w:b/>
                <w:snapToGrid w:val="0"/>
                <w:szCs w:val="20"/>
                <w:lang w:eastAsia="nl-NL"/>
              </w:rPr>
            </w:pPr>
          </w:p>
        </w:tc>
      </w:tr>
      <w:tr w:rsidR="00BD6160" w:rsidRPr="00210A9B" w14:paraId="453E3C05" w14:textId="77777777" w:rsidTr="00451F71">
        <w:trPr>
          <w:trHeight w:val="732"/>
        </w:trPr>
        <w:tc>
          <w:tcPr>
            <w:tcW w:w="3114" w:type="dxa"/>
            <w:vAlign w:val="center"/>
          </w:tcPr>
          <w:p w14:paraId="69F3A79E" w14:textId="77777777" w:rsidR="00BD6160" w:rsidRPr="00210A9B" w:rsidRDefault="00BD6160" w:rsidP="00451F71">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Adres</w:t>
            </w:r>
          </w:p>
          <w:p w14:paraId="43725454" w14:textId="77777777" w:rsidR="00BD6160" w:rsidRPr="00210A9B" w:rsidRDefault="00BD6160" w:rsidP="00451F71">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141A04FE" w14:textId="77777777" w:rsidR="00BD6160" w:rsidRPr="00210A9B" w:rsidRDefault="00BD6160" w:rsidP="00500E10">
            <w:pPr>
              <w:widowControl w:val="0"/>
              <w:autoSpaceDE w:val="0"/>
              <w:autoSpaceDN w:val="0"/>
              <w:adjustRightInd w:val="0"/>
              <w:rPr>
                <w:rFonts w:ascii="Calibri" w:eastAsia="Times New Roman" w:hAnsi="Calibri" w:cs="Times New Roman"/>
                <w:b/>
                <w:snapToGrid w:val="0"/>
                <w:szCs w:val="20"/>
                <w:lang w:eastAsia="nl-NL"/>
              </w:rPr>
            </w:pPr>
          </w:p>
        </w:tc>
      </w:tr>
      <w:tr w:rsidR="00BD6160" w:rsidRPr="00210A9B" w14:paraId="0263C63A" w14:textId="77777777" w:rsidTr="00451F71">
        <w:trPr>
          <w:trHeight w:val="732"/>
        </w:trPr>
        <w:tc>
          <w:tcPr>
            <w:tcW w:w="3114" w:type="dxa"/>
            <w:vAlign w:val="center"/>
          </w:tcPr>
          <w:p w14:paraId="7F916B0C" w14:textId="77777777" w:rsidR="00BD6160" w:rsidRPr="00210A9B" w:rsidRDefault="00BD6160" w:rsidP="00451F71">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Vestigingsplaats</w:t>
            </w:r>
          </w:p>
          <w:p w14:paraId="08C4A665" w14:textId="77777777" w:rsidR="00BD6160" w:rsidRPr="00210A9B" w:rsidRDefault="00BD6160" w:rsidP="00451F71">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7B302E0E" w14:textId="77777777" w:rsidR="00BD6160" w:rsidRPr="00210A9B" w:rsidRDefault="00BD6160" w:rsidP="00500E10">
            <w:pPr>
              <w:widowControl w:val="0"/>
              <w:autoSpaceDE w:val="0"/>
              <w:autoSpaceDN w:val="0"/>
              <w:adjustRightInd w:val="0"/>
              <w:rPr>
                <w:rFonts w:ascii="Calibri" w:eastAsia="Times New Roman" w:hAnsi="Calibri" w:cs="Times New Roman"/>
                <w:b/>
                <w:snapToGrid w:val="0"/>
                <w:szCs w:val="20"/>
                <w:lang w:eastAsia="nl-NL"/>
              </w:rPr>
            </w:pPr>
          </w:p>
        </w:tc>
      </w:tr>
      <w:tr w:rsidR="00BD6160" w:rsidRPr="00210A9B" w14:paraId="227C9D2B" w14:textId="77777777" w:rsidTr="00451F71">
        <w:trPr>
          <w:trHeight w:val="732"/>
        </w:trPr>
        <w:tc>
          <w:tcPr>
            <w:tcW w:w="3114" w:type="dxa"/>
            <w:vAlign w:val="center"/>
          </w:tcPr>
          <w:p w14:paraId="48B84B5A" w14:textId="77777777" w:rsidR="00BD6160" w:rsidRPr="00210A9B" w:rsidRDefault="00BD6160" w:rsidP="00451F71">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Naam contactpersoon</w:t>
            </w:r>
          </w:p>
          <w:p w14:paraId="612FA2F2" w14:textId="77777777" w:rsidR="00BD6160" w:rsidRPr="00210A9B" w:rsidRDefault="00BD6160" w:rsidP="00451F71">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7B8B1A4B" w14:textId="77777777" w:rsidR="00BD6160" w:rsidRPr="00210A9B" w:rsidRDefault="00BD6160" w:rsidP="00500E10">
            <w:pPr>
              <w:widowControl w:val="0"/>
              <w:autoSpaceDE w:val="0"/>
              <w:autoSpaceDN w:val="0"/>
              <w:adjustRightInd w:val="0"/>
              <w:rPr>
                <w:rFonts w:ascii="Calibri" w:eastAsia="Times New Roman" w:hAnsi="Calibri" w:cs="Times New Roman"/>
                <w:b/>
                <w:snapToGrid w:val="0"/>
                <w:szCs w:val="20"/>
                <w:lang w:eastAsia="nl-NL"/>
              </w:rPr>
            </w:pPr>
          </w:p>
        </w:tc>
      </w:tr>
      <w:tr w:rsidR="00BD6160" w:rsidRPr="00210A9B" w14:paraId="53F5FFAB" w14:textId="77777777" w:rsidTr="00451F71">
        <w:trPr>
          <w:trHeight w:val="732"/>
        </w:trPr>
        <w:tc>
          <w:tcPr>
            <w:tcW w:w="3114" w:type="dxa"/>
            <w:vAlign w:val="center"/>
          </w:tcPr>
          <w:p w14:paraId="35017943" w14:textId="6D0AB31F" w:rsidR="00BD6160" w:rsidRPr="00210A9B" w:rsidRDefault="00BD6160" w:rsidP="00451F71">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Telefoonnummer contactpersoon</w:t>
            </w:r>
          </w:p>
        </w:tc>
        <w:tc>
          <w:tcPr>
            <w:tcW w:w="5948" w:type="dxa"/>
            <w:vAlign w:val="center"/>
          </w:tcPr>
          <w:p w14:paraId="1495DAC2" w14:textId="77777777" w:rsidR="00BD6160" w:rsidRPr="00210A9B" w:rsidRDefault="00BD6160" w:rsidP="00500E10">
            <w:pPr>
              <w:widowControl w:val="0"/>
              <w:autoSpaceDE w:val="0"/>
              <w:autoSpaceDN w:val="0"/>
              <w:adjustRightInd w:val="0"/>
              <w:rPr>
                <w:rFonts w:ascii="Calibri" w:eastAsia="Times New Roman" w:hAnsi="Calibri" w:cs="Times New Roman"/>
                <w:b/>
                <w:snapToGrid w:val="0"/>
                <w:szCs w:val="20"/>
                <w:lang w:eastAsia="nl-NL"/>
              </w:rPr>
            </w:pPr>
          </w:p>
        </w:tc>
      </w:tr>
      <w:tr w:rsidR="00BD6160" w:rsidRPr="00210A9B" w14:paraId="57297D21" w14:textId="77777777" w:rsidTr="00451F71">
        <w:trPr>
          <w:trHeight w:val="732"/>
        </w:trPr>
        <w:tc>
          <w:tcPr>
            <w:tcW w:w="3114" w:type="dxa"/>
            <w:vAlign w:val="center"/>
          </w:tcPr>
          <w:p w14:paraId="1F5E2FFF" w14:textId="77777777" w:rsidR="00BD6160" w:rsidRPr="00210A9B" w:rsidRDefault="00BD6160" w:rsidP="00451F71">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Datum aanvang en looptijd</w:t>
            </w:r>
          </w:p>
          <w:p w14:paraId="4581F840" w14:textId="4E86A665" w:rsidR="00BD6160" w:rsidRPr="00210A9B" w:rsidRDefault="00BD6160" w:rsidP="00451F71">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contract dienstverlening</w:t>
            </w:r>
          </w:p>
        </w:tc>
        <w:tc>
          <w:tcPr>
            <w:tcW w:w="5948" w:type="dxa"/>
            <w:vAlign w:val="center"/>
          </w:tcPr>
          <w:p w14:paraId="261D8FFC" w14:textId="77777777" w:rsidR="00BD6160" w:rsidRPr="00210A9B" w:rsidRDefault="00BD6160" w:rsidP="00500E10">
            <w:pPr>
              <w:widowControl w:val="0"/>
              <w:autoSpaceDE w:val="0"/>
              <w:autoSpaceDN w:val="0"/>
              <w:adjustRightInd w:val="0"/>
              <w:rPr>
                <w:rFonts w:ascii="Calibri" w:eastAsia="Times New Roman" w:hAnsi="Calibri" w:cs="Times New Roman"/>
                <w:b/>
                <w:snapToGrid w:val="0"/>
                <w:szCs w:val="20"/>
                <w:lang w:eastAsia="nl-NL"/>
              </w:rPr>
            </w:pPr>
          </w:p>
        </w:tc>
      </w:tr>
      <w:tr w:rsidR="00BD6160" w:rsidRPr="00210A9B" w14:paraId="60C2CEB0" w14:textId="77777777" w:rsidTr="00451F71">
        <w:trPr>
          <w:trHeight w:val="732"/>
        </w:trPr>
        <w:tc>
          <w:tcPr>
            <w:tcW w:w="3114" w:type="dxa"/>
            <w:vAlign w:val="center"/>
          </w:tcPr>
          <w:p w14:paraId="693CB3B4" w14:textId="1EAA4D88" w:rsidR="00BD6160" w:rsidRPr="00210A9B" w:rsidRDefault="00BD6160" w:rsidP="00451F71">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Contractwaarde (per jaar)</w:t>
            </w:r>
          </w:p>
        </w:tc>
        <w:tc>
          <w:tcPr>
            <w:tcW w:w="5948" w:type="dxa"/>
            <w:vAlign w:val="center"/>
          </w:tcPr>
          <w:p w14:paraId="58C6E16C" w14:textId="77777777" w:rsidR="00BD6160" w:rsidRPr="00210A9B" w:rsidRDefault="00BD6160" w:rsidP="00500E10">
            <w:pPr>
              <w:widowControl w:val="0"/>
              <w:autoSpaceDE w:val="0"/>
              <w:autoSpaceDN w:val="0"/>
              <w:adjustRightInd w:val="0"/>
              <w:rPr>
                <w:rFonts w:ascii="Calibri" w:eastAsia="Times New Roman" w:hAnsi="Calibri" w:cs="Times New Roman"/>
                <w:b/>
                <w:snapToGrid w:val="0"/>
                <w:szCs w:val="20"/>
                <w:lang w:eastAsia="nl-NL"/>
              </w:rPr>
            </w:pPr>
          </w:p>
        </w:tc>
      </w:tr>
      <w:tr w:rsidR="00BD6160" w:rsidRPr="00210A9B" w14:paraId="0B2A68A6" w14:textId="77777777" w:rsidTr="00451F71">
        <w:trPr>
          <w:trHeight w:val="732"/>
        </w:trPr>
        <w:tc>
          <w:tcPr>
            <w:tcW w:w="3114" w:type="dxa"/>
            <w:vAlign w:val="center"/>
          </w:tcPr>
          <w:p w14:paraId="2C8029B4" w14:textId="77777777" w:rsidR="00BD6160" w:rsidRPr="00210A9B" w:rsidRDefault="00BD6160" w:rsidP="00451F71">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Beschrijving van de</w:t>
            </w:r>
          </w:p>
          <w:p w14:paraId="4BCCAA38" w14:textId="77777777" w:rsidR="00BD6160" w:rsidRPr="00210A9B" w:rsidRDefault="00BD6160" w:rsidP="00451F71">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 xml:space="preserve">Dienstverlening </w:t>
            </w:r>
          </w:p>
        </w:tc>
        <w:tc>
          <w:tcPr>
            <w:tcW w:w="5948" w:type="dxa"/>
            <w:vAlign w:val="center"/>
          </w:tcPr>
          <w:p w14:paraId="05AAF94B" w14:textId="77777777" w:rsidR="00BD6160" w:rsidRPr="00210A9B" w:rsidRDefault="00BD6160" w:rsidP="00500E10">
            <w:pPr>
              <w:widowControl w:val="0"/>
              <w:autoSpaceDE w:val="0"/>
              <w:autoSpaceDN w:val="0"/>
              <w:adjustRightInd w:val="0"/>
              <w:rPr>
                <w:rFonts w:ascii="Calibri" w:eastAsia="Times New Roman" w:hAnsi="Calibri" w:cs="Times New Roman"/>
                <w:b/>
                <w:snapToGrid w:val="0"/>
                <w:szCs w:val="20"/>
                <w:lang w:eastAsia="nl-NL"/>
              </w:rPr>
            </w:pPr>
          </w:p>
        </w:tc>
      </w:tr>
      <w:tr w:rsidR="00BD6160" w:rsidRPr="00210A9B" w14:paraId="3194F81F" w14:textId="77777777" w:rsidTr="00451F71">
        <w:trPr>
          <w:trHeight w:val="733"/>
        </w:trPr>
        <w:tc>
          <w:tcPr>
            <w:tcW w:w="3114" w:type="dxa"/>
            <w:vAlign w:val="center"/>
          </w:tcPr>
          <w:p w14:paraId="74FD56D5" w14:textId="77777777" w:rsidR="00BD6160" w:rsidRPr="00210A9B" w:rsidRDefault="00BD6160" w:rsidP="00451F71">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Certificaat toegevoegd.</w:t>
            </w:r>
          </w:p>
        </w:tc>
        <w:tc>
          <w:tcPr>
            <w:tcW w:w="5948" w:type="dxa"/>
            <w:vAlign w:val="center"/>
          </w:tcPr>
          <w:p w14:paraId="35F921DD" w14:textId="77777777" w:rsidR="00BD6160" w:rsidRPr="00210A9B" w:rsidRDefault="00BD6160" w:rsidP="00500E10">
            <w:pPr>
              <w:widowControl w:val="0"/>
              <w:autoSpaceDE w:val="0"/>
              <w:autoSpaceDN w:val="0"/>
              <w:adjustRightInd w:val="0"/>
              <w:rPr>
                <w:rFonts w:ascii="Calibri" w:eastAsia="Times New Roman" w:hAnsi="Calibri" w:cs="Times New Roman"/>
                <w:b/>
                <w:snapToGrid w:val="0"/>
                <w:szCs w:val="20"/>
                <w:lang w:eastAsia="nl-NL"/>
              </w:rPr>
            </w:pPr>
          </w:p>
        </w:tc>
      </w:tr>
    </w:tbl>
    <w:p w14:paraId="3AFF9920" w14:textId="77777777" w:rsidR="00BD6160" w:rsidRPr="00210A9B" w:rsidRDefault="00BD6160" w:rsidP="00BD6160">
      <w:pPr>
        <w:widowControl w:val="0"/>
        <w:tabs>
          <w:tab w:val="left" w:pos="0"/>
        </w:tabs>
        <w:rPr>
          <w:rFonts w:ascii="Calibri" w:eastAsia="Times New Roman" w:hAnsi="Calibri" w:cs="Times New Roman"/>
          <w:b/>
          <w:snapToGrid w:val="0"/>
          <w:szCs w:val="20"/>
          <w:lang w:eastAsia="nl-NL"/>
        </w:rPr>
      </w:pPr>
    </w:p>
    <w:p w14:paraId="3AE38D56" w14:textId="77777777" w:rsidR="00BD6160" w:rsidRPr="00210A9B" w:rsidRDefault="00BD6160" w:rsidP="00451F71">
      <w:pPr>
        <w:widowControl w:val="0"/>
        <w:tabs>
          <w:tab w:val="left" w:pos="0"/>
        </w:tabs>
        <w:jc w:val="center"/>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 xml:space="preserve">VERGEET </w:t>
      </w:r>
      <w:r w:rsidRPr="00451F71">
        <w:rPr>
          <w:rFonts w:ascii="Calibri" w:eastAsia="Times New Roman" w:hAnsi="Calibri" w:cs="Times New Roman"/>
          <w:b/>
          <w:snapToGrid w:val="0"/>
          <w:szCs w:val="20"/>
          <w:u w:val="single"/>
          <w:lang w:eastAsia="nl-NL"/>
        </w:rPr>
        <w:t>NIET</w:t>
      </w:r>
      <w:r w:rsidRPr="00210A9B">
        <w:rPr>
          <w:rFonts w:ascii="Calibri" w:eastAsia="Times New Roman" w:hAnsi="Calibri" w:cs="Times New Roman"/>
          <w:b/>
          <w:snapToGrid w:val="0"/>
          <w:szCs w:val="20"/>
          <w:lang w:eastAsia="nl-NL"/>
        </w:rPr>
        <w:t xml:space="preserve"> HET DOOR UW REFERENT ONDERTEKENDE CERTIFICAAT BIJ TE VOEGEN!</w:t>
      </w:r>
    </w:p>
    <w:p w14:paraId="46B1F495" w14:textId="77777777" w:rsidR="00BD6160" w:rsidRPr="00210A9B" w:rsidRDefault="00BD6160" w:rsidP="00BD6160">
      <w:pPr>
        <w:widowControl w:val="0"/>
        <w:tabs>
          <w:tab w:val="left" w:pos="0"/>
        </w:tabs>
        <w:rPr>
          <w:rFonts w:ascii="Calibri" w:eastAsia="Times New Roman" w:hAnsi="Calibri" w:cs="Times New Roman"/>
          <w:b/>
          <w:snapToGrid w:val="0"/>
          <w:szCs w:val="20"/>
          <w:lang w:eastAsia="nl-NL"/>
        </w:rPr>
      </w:pPr>
    </w:p>
    <w:p w14:paraId="21080549" w14:textId="77777777" w:rsidR="00451F71" w:rsidRDefault="00451F71">
      <w:pPr>
        <w:spacing w:after="200" w:line="276" w:lineRule="auto"/>
        <w:rPr>
          <w:rFonts w:ascii="Calibri" w:eastAsia="Times New Roman" w:hAnsi="Calibri" w:cs="Times New Roman"/>
          <w:snapToGrid w:val="0"/>
          <w:szCs w:val="20"/>
          <w:lang w:eastAsia="nl-NL"/>
        </w:rPr>
      </w:pPr>
      <w:bookmarkStart w:id="0" w:name="_Toc221095174"/>
      <w:bookmarkStart w:id="1" w:name="_Toc228067968"/>
      <w:r>
        <w:rPr>
          <w:rFonts w:ascii="Calibri" w:eastAsia="Times New Roman" w:hAnsi="Calibri" w:cs="Times New Roman"/>
          <w:snapToGrid w:val="0"/>
          <w:szCs w:val="20"/>
          <w:lang w:eastAsia="nl-NL"/>
        </w:rPr>
        <w:br w:type="page"/>
      </w:r>
    </w:p>
    <w:p w14:paraId="3400D7E3" w14:textId="066D0FE9" w:rsidR="00BD6160" w:rsidRPr="00451F71" w:rsidRDefault="00BD6160" w:rsidP="00451F71">
      <w:pPr>
        <w:widowControl w:val="0"/>
        <w:jc w:val="center"/>
        <w:rPr>
          <w:rFonts w:ascii="Calibri" w:eastAsia="Times New Roman" w:hAnsi="Calibri" w:cs="Times New Roman"/>
          <w:b/>
          <w:bCs/>
          <w:snapToGrid w:val="0"/>
          <w:sz w:val="28"/>
          <w:szCs w:val="28"/>
          <w:lang w:eastAsia="nl-NL"/>
        </w:rPr>
      </w:pPr>
      <w:r w:rsidRPr="00451F71">
        <w:rPr>
          <w:rFonts w:ascii="Calibri" w:eastAsia="Times New Roman" w:hAnsi="Calibri" w:cs="Times New Roman"/>
          <w:b/>
          <w:bCs/>
          <w:snapToGrid w:val="0"/>
          <w:sz w:val="28"/>
          <w:szCs w:val="28"/>
          <w:lang w:eastAsia="nl-NL"/>
        </w:rPr>
        <w:lastRenderedPageBreak/>
        <w:t>Certificaat (IN TE VULLEN EN TE ONDERTEKENEN DOOR DE REFERENT):</w:t>
      </w:r>
      <w:bookmarkEnd w:id="0"/>
      <w:bookmarkEnd w:id="1"/>
    </w:p>
    <w:p w14:paraId="1F66FE8D" w14:textId="77777777" w:rsidR="00BD6160" w:rsidRPr="00210A9B" w:rsidRDefault="00BD6160" w:rsidP="00BD6160">
      <w:pPr>
        <w:widowControl w:val="0"/>
        <w:rPr>
          <w:rFonts w:ascii="Calibri" w:eastAsia="Times New Roman" w:hAnsi="Calibri" w:cs="Times New Roman"/>
          <w:snapToGrid w:val="0"/>
          <w:szCs w:val="20"/>
          <w:lang w:eastAsia="nl-NL"/>
        </w:rPr>
      </w:pPr>
    </w:p>
    <w:p w14:paraId="4D402DF4" w14:textId="77777777" w:rsidR="00BD6160" w:rsidRPr="00210A9B" w:rsidRDefault="00BD6160" w:rsidP="00BD6160">
      <w:pPr>
        <w:widowControl w:val="0"/>
        <w:rPr>
          <w:rFonts w:ascii="Calibri" w:eastAsia="Times New Roman" w:hAnsi="Calibri" w:cs="Times New Roman"/>
          <w:snapToGrid w:val="0"/>
          <w:szCs w:val="20"/>
          <w:lang w:eastAsia="nl-NL"/>
        </w:rPr>
      </w:pPr>
    </w:p>
    <w:p w14:paraId="322FD577" w14:textId="1D848177" w:rsidR="00BD6160" w:rsidRPr="00210A9B" w:rsidRDefault="00BD6160" w:rsidP="00451F71">
      <w:pPr>
        <w:widowControl w:val="0"/>
        <w:tabs>
          <w:tab w:val="left" w:pos="0"/>
        </w:tabs>
        <w:spacing w:line="480" w:lineRule="auto"/>
        <w:rPr>
          <w:rFonts w:ascii="Calibri" w:eastAsia="Times New Roman" w:hAnsi="Calibri" w:cs="Times New Roman"/>
          <w:snapToGrid w:val="0"/>
          <w:szCs w:val="20"/>
          <w:lang w:eastAsia="nl-NL"/>
        </w:rPr>
      </w:pPr>
      <w:bookmarkStart w:id="2" w:name="_Toc221095175"/>
      <w:bookmarkStart w:id="3" w:name="_Toc228067969"/>
      <w:bookmarkStart w:id="4" w:name="_Toc231353550"/>
      <w:r w:rsidRPr="00210A9B">
        <w:rPr>
          <w:rFonts w:ascii="Calibri" w:eastAsia="Times New Roman" w:hAnsi="Calibri" w:cs="Times New Roman"/>
          <w:snapToGrid w:val="0"/>
          <w:szCs w:val="20"/>
          <w:lang w:eastAsia="nl-NL"/>
        </w:rPr>
        <w:t>Ondergetekende, ……………………………………………………(naam contactpersoon referent), verklaart dat …………………………………………….(naam inschrijver) in de periode van …………………………………….... tot...........................................................  de navolgende genoemde diensten</w:t>
      </w:r>
      <w:r w:rsidR="00451F71">
        <w:rPr>
          <w:rFonts w:ascii="Calibri" w:eastAsia="Times New Roman" w:hAnsi="Calibri" w:cs="Times New Roman"/>
          <w:snapToGrid w:val="0"/>
          <w:szCs w:val="20"/>
          <w:lang w:eastAsia="nl-NL"/>
        </w:rPr>
        <w:t xml:space="preserve"> / leveringen</w:t>
      </w:r>
      <w:r w:rsidRPr="00210A9B">
        <w:rPr>
          <w:rFonts w:ascii="Calibri" w:eastAsia="Times New Roman" w:hAnsi="Calibri" w:cs="Times New Roman"/>
          <w:snapToGrid w:val="0"/>
          <w:szCs w:val="20"/>
          <w:lang w:eastAsia="nl-NL"/>
        </w:rPr>
        <w:t xml:space="preserve"> inzake ……………………………………………….... naar behoren heeft uitgevoerd. </w:t>
      </w:r>
    </w:p>
    <w:p w14:paraId="701CF851" w14:textId="77777777" w:rsidR="00BD6160" w:rsidRPr="00210A9B" w:rsidRDefault="00BD6160" w:rsidP="00451F71">
      <w:pPr>
        <w:widowControl w:val="0"/>
        <w:tabs>
          <w:tab w:val="left" w:pos="0"/>
        </w:tabs>
        <w:spacing w:line="480" w:lineRule="auto"/>
        <w:rPr>
          <w:rFonts w:ascii="Calibri" w:eastAsia="Times New Roman" w:hAnsi="Calibri" w:cs="Times New Roman"/>
          <w:snapToGrid w:val="0"/>
          <w:szCs w:val="20"/>
          <w:lang w:eastAsia="nl-NL"/>
        </w:rPr>
      </w:pPr>
    </w:p>
    <w:p w14:paraId="226F1D36" w14:textId="069228F2" w:rsidR="00BD6160" w:rsidRDefault="00BD6160"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Ten aanzien van de uitgevoerde diensten</w:t>
      </w:r>
      <w:r w:rsidR="00451F71">
        <w:rPr>
          <w:rFonts w:ascii="Calibri" w:eastAsia="Times New Roman" w:hAnsi="Calibri" w:cs="Times New Roman"/>
          <w:snapToGrid w:val="0"/>
          <w:szCs w:val="20"/>
          <w:lang w:eastAsia="nl-NL"/>
        </w:rPr>
        <w:t xml:space="preserve"> / leveringen</w:t>
      </w:r>
      <w:r w:rsidRPr="00210A9B">
        <w:rPr>
          <w:rFonts w:ascii="Calibri" w:eastAsia="Times New Roman" w:hAnsi="Calibri" w:cs="Times New Roman"/>
          <w:snapToGrid w:val="0"/>
          <w:szCs w:val="20"/>
          <w:lang w:eastAsia="nl-NL"/>
        </w:rPr>
        <w:t xml:space="preserve"> zijn de navolgende bijzonderheden te noemen:</w:t>
      </w:r>
      <w:bookmarkEnd w:id="2"/>
      <w:bookmarkEnd w:id="3"/>
      <w:bookmarkEnd w:id="4"/>
    </w:p>
    <w:p w14:paraId="1BC055BE" w14:textId="77777777" w:rsidR="00BD6160" w:rsidRDefault="00BD6160" w:rsidP="00451F71">
      <w:pPr>
        <w:widowControl w:val="0"/>
        <w:spacing w:line="480" w:lineRule="auto"/>
        <w:rPr>
          <w:rFonts w:ascii="Calibri" w:eastAsia="Times New Roman" w:hAnsi="Calibri" w:cs="Times New Roman"/>
          <w:snapToGrid w:val="0"/>
          <w:szCs w:val="20"/>
          <w:lang w:eastAsia="nl-NL"/>
        </w:rPr>
      </w:pPr>
    </w:p>
    <w:p w14:paraId="3CA62B8C" w14:textId="77777777" w:rsidR="00BD6160" w:rsidRDefault="00BD6160" w:rsidP="00451F71">
      <w:pPr>
        <w:widowControl w:val="0"/>
        <w:spacing w:line="480" w:lineRule="auto"/>
        <w:rPr>
          <w:rFonts w:ascii="Calibri" w:eastAsia="Times New Roman" w:hAnsi="Calibri" w:cs="Times New Roman"/>
          <w:snapToGrid w:val="0"/>
          <w:szCs w:val="20"/>
          <w:lang w:eastAsia="nl-NL"/>
        </w:rPr>
      </w:pPr>
      <w:r w:rsidRPr="00CA795C">
        <w:rPr>
          <w:rFonts w:ascii="Calibri" w:eastAsia="Times New Roman" w:hAnsi="Calibri" w:cs="Times New Roman"/>
          <w:snapToGrid w:val="0"/>
          <w:szCs w:val="20"/>
          <w:highlight w:val="yellow"/>
          <w:lang w:eastAsia="nl-NL"/>
        </w:rPr>
        <w:t>In te vullen door referent indien er bijzonderheden zijn.</w:t>
      </w:r>
      <w:r>
        <w:rPr>
          <w:rFonts w:ascii="Calibri" w:eastAsia="Times New Roman" w:hAnsi="Calibri" w:cs="Times New Roman"/>
          <w:snapToGrid w:val="0"/>
          <w:szCs w:val="20"/>
          <w:lang w:eastAsia="nl-NL"/>
        </w:rPr>
        <w:t xml:space="preserve"> </w:t>
      </w:r>
    </w:p>
    <w:p w14:paraId="4DE16550" w14:textId="77777777" w:rsidR="00BD6160" w:rsidRPr="00210A9B" w:rsidRDefault="00BD6160" w:rsidP="00451F71">
      <w:pPr>
        <w:widowControl w:val="0"/>
        <w:spacing w:line="480" w:lineRule="auto"/>
        <w:rPr>
          <w:rFonts w:ascii="Calibri" w:eastAsia="Times New Roman" w:hAnsi="Calibri" w:cs="Times New Roman"/>
          <w:snapToGrid w:val="0"/>
          <w:szCs w:val="20"/>
          <w:lang w:eastAsia="nl-NL"/>
        </w:rPr>
      </w:pPr>
    </w:p>
    <w:p w14:paraId="5AF88487" w14:textId="77777777" w:rsidR="00BD6160" w:rsidRPr="00210A9B" w:rsidRDefault="00BD6160"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Aldus naar waarheid opgemaakt op:</w:t>
      </w:r>
    </w:p>
    <w:p w14:paraId="0B01206A" w14:textId="77777777" w:rsidR="00BD6160" w:rsidRPr="00210A9B" w:rsidRDefault="00BD6160" w:rsidP="00451F71">
      <w:pPr>
        <w:widowControl w:val="0"/>
        <w:tabs>
          <w:tab w:val="left" w:pos="0"/>
        </w:tabs>
        <w:spacing w:line="480" w:lineRule="auto"/>
        <w:rPr>
          <w:rFonts w:ascii="Calibri" w:eastAsia="Times New Roman" w:hAnsi="Calibri" w:cs="Times New Roman"/>
          <w:snapToGrid w:val="0"/>
          <w:szCs w:val="20"/>
          <w:lang w:eastAsia="nl-NL"/>
        </w:rPr>
      </w:pPr>
    </w:p>
    <w:p w14:paraId="45452F2A" w14:textId="77777777" w:rsidR="00BD6160" w:rsidRPr="00210A9B" w:rsidRDefault="00BD6160" w:rsidP="00451F71">
      <w:pPr>
        <w:widowControl w:val="0"/>
        <w:tabs>
          <w:tab w:val="left" w:pos="0"/>
        </w:tabs>
        <w:spacing w:line="480" w:lineRule="auto"/>
        <w:rPr>
          <w:rFonts w:ascii="Calibri" w:eastAsia="Times New Roman" w:hAnsi="Calibri" w:cs="Times New Roman"/>
          <w:snapToGrid w:val="0"/>
          <w:szCs w:val="20"/>
          <w:lang w:eastAsia="nl-NL"/>
        </w:rPr>
      </w:pPr>
    </w:p>
    <w:p w14:paraId="0A2F41FE" w14:textId="77777777" w:rsidR="00BD6160" w:rsidRPr="00210A9B" w:rsidRDefault="00BD6160"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 YYYY, te ……………………………….(plaats),</w:t>
      </w:r>
    </w:p>
    <w:p w14:paraId="520357AF" w14:textId="77777777" w:rsidR="00BD6160" w:rsidRPr="00210A9B" w:rsidRDefault="00BD6160" w:rsidP="00451F71">
      <w:pPr>
        <w:widowControl w:val="0"/>
        <w:tabs>
          <w:tab w:val="left" w:pos="0"/>
        </w:tabs>
        <w:spacing w:line="480" w:lineRule="auto"/>
        <w:rPr>
          <w:rFonts w:ascii="Calibri" w:eastAsia="Times New Roman" w:hAnsi="Calibri" w:cs="Times New Roman"/>
          <w:snapToGrid w:val="0"/>
          <w:szCs w:val="20"/>
          <w:lang w:eastAsia="nl-NL"/>
        </w:rPr>
      </w:pPr>
    </w:p>
    <w:p w14:paraId="6547A711" w14:textId="77777777" w:rsidR="00BD6160" w:rsidRPr="00210A9B" w:rsidRDefault="00BD6160"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Door …………………………………………………………(gevolmachtigde) van</w:t>
      </w:r>
    </w:p>
    <w:p w14:paraId="08E136DB" w14:textId="77777777" w:rsidR="00BD6160" w:rsidRPr="00210A9B" w:rsidRDefault="00BD6160" w:rsidP="00451F71">
      <w:pPr>
        <w:widowControl w:val="0"/>
        <w:tabs>
          <w:tab w:val="left" w:pos="0"/>
        </w:tabs>
        <w:spacing w:line="480" w:lineRule="auto"/>
        <w:rPr>
          <w:rFonts w:ascii="Calibri" w:eastAsia="Times New Roman" w:hAnsi="Calibri" w:cs="Times New Roman"/>
          <w:snapToGrid w:val="0"/>
          <w:szCs w:val="20"/>
          <w:lang w:eastAsia="nl-NL"/>
        </w:rPr>
      </w:pPr>
    </w:p>
    <w:p w14:paraId="430236D1" w14:textId="77777777" w:rsidR="00BD6160" w:rsidRPr="00210A9B" w:rsidRDefault="00BD6160" w:rsidP="00451F71">
      <w:pPr>
        <w:widowControl w:val="0"/>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 (bedrijf)</w:t>
      </w:r>
    </w:p>
    <w:p w14:paraId="46FDBFCD" w14:textId="77777777" w:rsidR="00BD6160" w:rsidRPr="00210A9B" w:rsidRDefault="00BD6160" w:rsidP="00451F71">
      <w:pPr>
        <w:widowControl w:val="0"/>
        <w:spacing w:line="480" w:lineRule="auto"/>
        <w:rPr>
          <w:rFonts w:ascii="Calibri" w:eastAsia="Times New Roman" w:hAnsi="Calibri" w:cs="Times New Roman"/>
          <w:snapToGrid w:val="0"/>
          <w:szCs w:val="20"/>
          <w:lang w:eastAsia="nl-NL"/>
        </w:rPr>
      </w:pPr>
    </w:p>
    <w:p w14:paraId="0FB3E714" w14:textId="726F900C" w:rsidR="00F91A8A" w:rsidRDefault="00BD6160" w:rsidP="00451F71">
      <w:pPr>
        <w:widowControl w:val="0"/>
        <w:spacing w:line="480" w:lineRule="auto"/>
        <w:rPr>
          <w:rFonts w:ascii="Calibri" w:eastAsia="Times New Roman" w:hAnsi="Calibri" w:cs="Times New Roman"/>
          <w:snapToGrid w:val="0"/>
          <w:szCs w:val="20"/>
          <w:lang w:eastAsia="nl-NL"/>
        </w:rPr>
      </w:pPr>
      <w:bookmarkStart w:id="5" w:name="_Toc221095176"/>
      <w:r w:rsidRPr="00210A9B">
        <w:rPr>
          <w:rFonts w:ascii="Calibri" w:eastAsia="Times New Roman" w:hAnsi="Calibri" w:cs="Times New Roman"/>
          <w:snapToGrid w:val="0"/>
          <w:szCs w:val="20"/>
          <w:lang w:eastAsia="nl-NL"/>
        </w:rPr>
        <w:t>Handtekening ………………………………………………</w:t>
      </w:r>
      <w:bookmarkEnd w:id="5"/>
    </w:p>
    <w:p w14:paraId="3CF60F13" w14:textId="46AD2956" w:rsidR="00451F71" w:rsidRDefault="00451F71" w:rsidP="00451F71">
      <w:pPr>
        <w:widowControl w:val="0"/>
        <w:spacing w:line="480" w:lineRule="auto"/>
        <w:rPr>
          <w:rFonts w:ascii="Calibri" w:eastAsia="Times New Roman" w:hAnsi="Calibri" w:cs="Times New Roman"/>
          <w:snapToGrid w:val="0"/>
          <w:szCs w:val="20"/>
          <w:lang w:eastAsia="nl-NL"/>
        </w:rPr>
      </w:pPr>
    </w:p>
    <w:p w14:paraId="7C17B57C" w14:textId="349A4FCE" w:rsidR="00451F71" w:rsidRDefault="00451F71">
      <w:pPr>
        <w:spacing w:after="200" w:line="276" w:lineRule="auto"/>
        <w:rPr>
          <w:rFonts w:ascii="Calibri" w:eastAsia="Times New Roman" w:hAnsi="Calibri" w:cs="Times New Roman"/>
          <w:snapToGrid w:val="0"/>
          <w:szCs w:val="20"/>
          <w:lang w:eastAsia="nl-NL"/>
        </w:rPr>
      </w:pPr>
      <w:r>
        <w:rPr>
          <w:rFonts w:ascii="Calibri" w:eastAsia="Times New Roman" w:hAnsi="Calibri" w:cs="Times New Roman"/>
          <w:snapToGrid w:val="0"/>
          <w:szCs w:val="20"/>
          <w:lang w:eastAsia="nl-NL"/>
        </w:rPr>
        <w:br w:type="page"/>
      </w:r>
    </w:p>
    <w:p w14:paraId="5922F767" w14:textId="4B4D4D71" w:rsidR="00F135F8" w:rsidRDefault="00451F71" w:rsidP="00F135F8">
      <w:pPr>
        <w:keepNext/>
        <w:widowControl w:val="0"/>
        <w:spacing w:before="240" w:after="60" w:line="320" w:lineRule="atLeast"/>
        <w:ind w:left="1530" w:hanging="1530"/>
        <w:jc w:val="center"/>
        <w:outlineLvl w:val="1"/>
        <w:rPr>
          <w:rFonts w:ascii="Calibri" w:eastAsia="Times New Roman" w:hAnsi="Calibri" w:cs="Times New Roman"/>
          <w:b/>
          <w:snapToGrid w:val="0"/>
          <w:sz w:val="40"/>
          <w:szCs w:val="40"/>
          <w:lang w:eastAsia="nl-NL"/>
        </w:rPr>
      </w:pPr>
      <w:r w:rsidRPr="00451F71">
        <w:rPr>
          <w:rFonts w:ascii="Calibri" w:eastAsia="Times New Roman" w:hAnsi="Calibri" w:cs="Times New Roman"/>
          <w:b/>
          <w:snapToGrid w:val="0"/>
          <w:sz w:val="40"/>
          <w:szCs w:val="40"/>
          <w:lang w:eastAsia="nl-NL"/>
        </w:rPr>
        <w:lastRenderedPageBreak/>
        <w:t>Referentie</w:t>
      </w:r>
      <w:r w:rsidR="00F135F8">
        <w:rPr>
          <w:rFonts w:ascii="Calibri" w:eastAsia="Times New Roman" w:hAnsi="Calibri" w:cs="Times New Roman"/>
          <w:b/>
          <w:snapToGrid w:val="0"/>
          <w:sz w:val="40"/>
          <w:szCs w:val="40"/>
          <w:lang w:eastAsia="nl-NL"/>
        </w:rPr>
        <w:t xml:space="preserve"> </w:t>
      </w:r>
      <w:r w:rsidRPr="00451F71">
        <w:rPr>
          <w:rFonts w:ascii="Calibri" w:eastAsia="Times New Roman" w:hAnsi="Calibri" w:cs="Times New Roman"/>
          <w:b/>
          <w:snapToGrid w:val="0"/>
          <w:sz w:val="40"/>
          <w:szCs w:val="40"/>
          <w:lang w:eastAsia="nl-NL"/>
        </w:rPr>
        <w:t>Kerncompetentie 2.</w:t>
      </w:r>
      <w:r w:rsidRPr="00451F71">
        <w:rPr>
          <w:rFonts w:ascii="Calibri" w:eastAsia="Times New Roman" w:hAnsi="Calibri" w:cs="Times New Roman"/>
          <w:b/>
          <w:snapToGrid w:val="0"/>
          <w:sz w:val="40"/>
          <w:szCs w:val="40"/>
          <w:lang w:eastAsia="nl-NL"/>
        </w:rPr>
        <w:tab/>
      </w:r>
    </w:p>
    <w:p w14:paraId="24D5773A" w14:textId="3B713439" w:rsidR="002A6410" w:rsidRPr="002A6410" w:rsidRDefault="000354A7" w:rsidP="002A6410">
      <w:pPr>
        <w:widowControl w:val="0"/>
        <w:jc w:val="center"/>
        <w:rPr>
          <w:rFonts w:ascii="Calibri" w:eastAsia="Times New Roman" w:hAnsi="Calibri" w:cs="Times New Roman"/>
          <w:b/>
          <w:snapToGrid w:val="0"/>
          <w:sz w:val="22"/>
          <w:lang w:eastAsia="nl-NL"/>
        </w:rPr>
      </w:pPr>
      <w:r w:rsidRPr="000354A7">
        <w:rPr>
          <w:b/>
          <w:bCs/>
          <w:snapToGrid w:val="0"/>
          <w:sz w:val="32"/>
          <w:szCs w:val="32"/>
          <w:lang w:eastAsia="nl-NL"/>
        </w:rPr>
        <w:t>Inzet evenementenbeveiligers op kortdurende evenementen</w:t>
      </w:r>
      <w:r w:rsidRPr="000354A7">
        <w:rPr>
          <w:b/>
          <w:bCs/>
          <w:snapToGrid w:val="0"/>
          <w:sz w:val="32"/>
          <w:szCs w:val="32"/>
          <w:lang w:eastAsia="nl-NL"/>
        </w:rPr>
        <w:t xml:space="preserve"> </w:t>
      </w:r>
      <w:r w:rsidR="002A6410" w:rsidRPr="002A6410">
        <w:rPr>
          <w:rFonts w:ascii="Calibri" w:eastAsia="Times New Roman" w:hAnsi="Calibri" w:cs="Times New Roman"/>
          <w:b/>
          <w:snapToGrid w:val="0"/>
          <w:sz w:val="22"/>
          <w:lang w:eastAsia="nl-NL"/>
        </w:rPr>
        <w:t>Inschrijver dient onderstaand model te gebruiken voor het aanleveren van de referenties.</w:t>
      </w:r>
    </w:p>
    <w:p w14:paraId="2C4BBB32" w14:textId="77777777" w:rsidR="002A6410" w:rsidRPr="002A6410" w:rsidRDefault="002A6410" w:rsidP="002A6410">
      <w:pPr>
        <w:widowControl w:val="0"/>
        <w:jc w:val="center"/>
        <w:rPr>
          <w:rFonts w:ascii="Calibri" w:eastAsia="Times New Roman" w:hAnsi="Calibri" w:cs="Times New Roman"/>
          <w:b/>
          <w:snapToGrid w:val="0"/>
          <w:sz w:val="22"/>
          <w:lang w:eastAsia="nl-NL"/>
        </w:rPr>
      </w:pPr>
      <w:r w:rsidRPr="002A6410">
        <w:rPr>
          <w:rFonts w:ascii="Calibri" w:eastAsia="Times New Roman" w:hAnsi="Calibri" w:cs="Times New Roman"/>
          <w:b/>
          <w:snapToGrid w:val="0"/>
          <w:sz w:val="22"/>
          <w:lang w:eastAsia="nl-NL"/>
        </w:rPr>
        <w:t>Zorg ervoor dat alle gegevens juist en compleet zijn ingevuld, bij beschrijving van de dienstverlening een juiste en volledige beschrijving die aansluit bij de tekst zoals opgenomen bij de betreffende kerncompetentie!</w:t>
      </w:r>
    </w:p>
    <w:p w14:paraId="7B5B2BAB" w14:textId="77777777" w:rsidR="00451F71" w:rsidRDefault="00451F71" w:rsidP="00451F71">
      <w:pPr>
        <w:widowControl w:val="0"/>
        <w:rPr>
          <w:rFonts w:ascii="Calibri" w:eastAsia="Times New Roman" w:hAnsi="Calibri" w:cs="Times New Roman"/>
          <w:b/>
          <w:snapToGrid w:val="0"/>
          <w:szCs w:val="20"/>
          <w:lang w:eastAsia="nl-NL"/>
        </w:rPr>
      </w:pPr>
    </w:p>
    <w:p w14:paraId="31F986C9" w14:textId="77777777" w:rsidR="00451F71" w:rsidRPr="00210A9B" w:rsidRDefault="00451F71" w:rsidP="00451F71">
      <w:pPr>
        <w:widowControl w:val="0"/>
        <w:rPr>
          <w:rFonts w:ascii="Calibri" w:eastAsia="Times New Roman" w:hAnsi="Calibri" w:cs="Times New Roman"/>
          <w:b/>
          <w:snapToGrid w:val="0"/>
          <w:szCs w:val="20"/>
          <w:lang w:eastAsia="nl-N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5948"/>
      </w:tblGrid>
      <w:tr w:rsidR="00451F71" w:rsidRPr="00210A9B" w14:paraId="3C65ED41" w14:textId="77777777" w:rsidTr="00E63DBF">
        <w:tc>
          <w:tcPr>
            <w:tcW w:w="3114" w:type="dxa"/>
          </w:tcPr>
          <w:p w14:paraId="4CB49ACB" w14:textId="77777777" w:rsidR="00451F71" w:rsidRPr="00210A9B" w:rsidRDefault="00451F71" w:rsidP="00E63DBF">
            <w:pPr>
              <w:widowControl w:val="0"/>
              <w:autoSpaceDE w:val="0"/>
              <w:autoSpaceDN w:val="0"/>
              <w:adjustRightInd w:val="0"/>
              <w:jc w:val="center"/>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Omschrijving</w:t>
            </w:r>
          </w:p>
          <w:p w14:paraId="47A34C6A" w14:textId="77777777" w:rsidR="00451F71" w:rsidRPr="00210A9B" w:rsidRDefault="00451F71" w:rsidP="00E63DBF">
            <w:pPr>
              <w:widowControl w:val="0"/>
              <w:autoSpaceDE w:val="0"/>
              <w:autoSpaceDN w:val="0"/>
              <w:adjustRightInd w:val="0"/>
              <w:jc w:val="center"/>
              <w:rPr>
                <w:rFonts w:ascii="Calibri" w:eastAsia="Times New Roman" w:hAnsi="Calibri" w:cs="Times New Roman"/>
                <w:b/>
                <w:snapToGrid w:val="0"/>
                <w:szCs w:val="20"/>
                <w:lang w:eastAsia="nl-NL"/>
              </w:rPr>
            </w:pPr>
          </w:p>
        </w:tc>
        <w:tc>
          <w:tcPr>
            <w:tcW w:w="5948" w:type="dxa"/>
          </w:tcPr>
          <w:p w14:paraId="5EB76336" w14:textId="77777777" w:rsidR="00451F71" w:rsidRPr="00210A9B" w:rsidRDefault="00451F71" w:rsidP="00E63DBF">
            <w:pPr>
              <w:widowControl w:val="0"/>
              <w:autoSpaceDE w:val="0"/>
              <w:autoSpaceDN w:val="0"/>
              <w:adjustRightInd w:val="0"/>
              <w:jc w:val="center"/>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Nadere gegevens</w:t>
            </w:r>
          </w:p>
        </w:tc>
      </w:tr>
      <w:tr w:rsidR="00451F71" w:rsidRPr="00210A9B" w14:paraId="596400D5" w14:textId="77777777" w:rsidTr="00E63DBF">
        <w:trPr>
          <w:trHeight w:val="732"/>
        </w:trPr>
        <w:tc>
          <w:tcPr>
            <w:tcW w:w="3114" w:type="dxa"/>
            <w:vAlign w:val="center"/>
          </w:tcPr>
          <w:p w14:paraId="2D4B99E6"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Naam</w:t>
            </w:r>
          </w:p>
          <w:p w14:paraId="485BEABD"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09493ADE"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792E00EF" w14:textId="77777777" w:rsidTr="00E63DBF">
        <w:trPr>
          <w:trHeight w:val="732"/>
        </w:trPr>
        <w:tc>
          <w:tcPr>
            <w:tcW w:w="3114" w:type="dxa"/>
            <w:vAlign w:val="center"/>
          </w:tcPr>
          <w:p w14:paraId="6C80CF55"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Type organisatie</w:t>
            </w:r>
          </w:p>
          <w:p w14:paraId="249ED58F"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7C739527"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5D506049" w14:textId="77777777" w:rsidTr="00E63DBF">
        <w:trPr>
          <w:trHeight w:val="732"/>
        </w:trPr>
        <w:tc>
          <w:tcPr>
            <w:tcW w:w="3114" w:type="dxa"/>
            <w:vAlign w:val="center"/>
          </w:tcPr>
          <w:p w14:paraId="74E6D61E"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Adres</w:t>
            </w:r>
          </w:p>
          <w:p w14:paraId="56B1427F"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6950D6E1"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01856DD1" w14:textId="77777777" w:rsidTr="00E63DBF">
        <w:trPr>
          <w:trHeight w:val="732"/>
        </w:trPr>
        <w:tc>
          <w:tcPr>
            <w:tcW w:w="3114" w:type="dxa"/>
            <w:vAlign w:val="center"/>
          </w:tcPr>
          <w:p w14:paraId="6F8AB598"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Vestigingsplaats</w:t>
            </w:r>
          </w:p>
          <w:p w14:paraId="376589B2"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4D6046B5"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31CC8981" w14:textId="77777777" w:rsidTr="00E63DBF">
        <w:trPr>
          <w:trHeight w:val="732"/>
        </w:trPr>
        <w:tc>
          <w:tcPr>
            <w:tcW w:w="3114" w:type="dxa"/>
            <w:vAlign w:val="center"/>
          </w:tcPr>
          <w:p w14:paraId="76D29927"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Naam contactpersoon</w:t>
            </w:r>
          </w:p>
          <w:p w14:paraId="084A7026"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2ABD0DF0"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1BB03452" w14:textId="77777777" w:rsidTr="00E63DBF">
        <w:trPr>
          <w:trHeight w:val="732"/>
        </w:trPr>
        <w:tc>
          <w:tcPr>
            <w:tcW w:w="3114" w:type="dxa"/>
            <w:vAlign w:val="center"/>
          </w:tcPr>
          <w:p w14:paraId="0EC3E120"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Telefoonnummer contactpersoon</w:t>
            </w:r>
          </w:p>
        </w:tc>
        <w:tc>
          <w:tcPr>
            <w:tcW w:w="5948" w:type="dxa"/>
            <w:vAlign w:val="center"/>
          </w:tcPr>
          <w:p w14:paraId="0BA03224"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2361EE85" w14:textId="77777777" w:rsidTr="00E63DBF">
        <w:trPr>
          <w:trHeight w:val="732"/>
        </w:trPr>
        <w:tc>
          <w:tcPr>
            <w:tcW w:w="3114" w:type="dxa"/>
            <w:vAlign w:val="center"/>
          </w:tcPr>
          <w:p w14:paraId="51D3EBD4"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Datum aanvang en looptijd</w:t>
            </w:r>
          </w:p>
          <w:p w14:paraId="4A0B0D24"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contract dienstverlening</w:t>
            </w:r>
          </w:p>
        </w:tc>
        <w:tc>
          <w:tcPr>
            <w:tcW w:w="5948" w:type="dxa"/>
            <w:vAlign w:val="center"/>
          </w:tcPr>
          <w:p w14:paraId="2503F1DA"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534D1DBD" w14:textId="77777777" w:rsidTr="00E63DBF">
        <w:trPr>
          <w:trHeight w:val="732"/>
        </w:trPr>
        <w:tc>
          <w:tcPr>
            <w:tcW w:w="3114" w:type="dxa"/>
            <w:vAlign w:val="center"/>
          </w:tcPr>
          <w:p w14:paraId="7F08323D"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Contractwaarde (per jaar)</w:t>
            </w:r>
          </w:p>
        </w:tc>
        <w:tc>
          <w:tcPr>
            <w:tcW w:w="5948" w:type="dxa"/>
            <w:vAlign w:val="center"/>
          </w:tcPr>
          <w:p w14:paraId="787C4AC3"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08F3692B" w14:textId="77777777" w:rsidTr="00E63DBF">
        <w:trPr>
          <w:trHeight w:val="732"/>
        </w:trPr>
        <w:tc>
          <w:tcPr>
            <w:tcW w:w="3114" w:type="dxa"/>
            <w:vAlign w:val="center"/>
          </w:tcPr>
          <w:p w14:paraId="507AC216"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Beschrijving van de</w:t>
            </w:r>
          </w:p>
          <w:p w14:paraId="1074AB73"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 xml:space="preserve">Dienstverlening </w:t>
            </w:r>
          </w:p>
        </w:tc>
        <w:tc>
          <w:tcPr>
            <w:tcW w:w="5948" w:type="dxa"/>
            <w:vAlign w:val="center"/>
          </w:tcPr>
          <w:p w14:paraId="66E20C01"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4C64DBD8" w14:textId="77777777" w:rsidTr="00E63DBF">
        <w:trPr>
          <w:trHeight w:val="733"/>
        </w:trPr>
        <w:tc>
          <w:tcPr>
            <w:tcW w:w="3114" w:type="dxa"/>
            <w:vAlign w:val="center"/>
          </w:tcPr>
          <w:p w14:paraId="7D165230"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Certificaat toegevoegd.</w:t>
            </w:r>
          </w:p>
        </w:tc>
        <w:tc>
          <w:tcPr>
            <w:tcW w:w="5948" w:type="dxa"/>
            <w:vAlign w:val="center"/>
          </w:tcPr>
          <w:p w14:paraId="5C5BE4C9"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bl>
    <w:p w14:paraId="5452CBBA" w14:textId="77777777" w:rsidR="00451F71" w:rsidRPr="00210A9B" w:rsidRDefault="00451F71" w:rsidP="00451F71">
      <w:pPr>
        <w:widowControl w:val="0"/>
        <w:tabs>
          <w:tab w:val="left" w:pos="0"/>
        </w:tabs>
        <w:rPr>
          <w:rFonts w:ascii="Calibri" w:eastAsia="Times New Roman" w:hAnsi="Calibri" w:cs="Times New Roman"/>
          <w:b/>
          <w:snapToGrid w:val="0"/>
          <w:szCs w:val="20"/>
          <w:lang w:eastAsia="nl-NL"/>
        </w:rPr>
      </w:pPr>
    </w:p>
    <w:p w14:paraId="075E8BBF" w14:textId="77777777" w:rsidR="00451F71" w:rsidRPr="00210A9B" w:rsidRDefault="00451F71" w:rsidP="00451F71">
      <w:pPr>
        <w:widowControl w:val="0"/>
        <w:tabs>
          <w:tab w:val="left" w:pos="0"/>
        </w:tabs>
        <w:jc w:val="center"/>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 xml:space="preserve">VERGEET </w:t>
      </w:r>
      <w:r w:rsidRPr="00451F71">
        <w:rPr>
          <w:rFonts w:ascii="Calibri" w:eastAsia="Times New Roman" w:hAnsi="Calibri" w:cs="Times New Roman"/>
          <w:b/>
          <w:snapToGrid w:val="0"/>
          <w:szCs w:val="20"/>
          <w:u w:val="single"/>
          <w:lang w:eastAsia="nl-NL"/>
        </w:rPr>
        <w:t>NIET</w:t>
      </w:r>
      <w:r w:rsidRPr="00210A9B">
        <w:rPr>
          <w:rFonts w:ascii="Calibri" w:eastAsia="Times New Roman" w:hAnsi="Calibri" w:cs="Times New Roman"/>
          <w:b/>
          <w:snapToGrid w:val="0"/>
          <w:szCs w:val="20"/>
          <w:lang w:eastAsia="nl-NL"/>
        </w:rPr>
        <w:t xml:space="preserve"> HET DOOR UW REFERENT ONDERTEKENDE CERTIFICAAT BIJ TE VOEGEN!</w:t>
      </w:r>
    </w:p>
    <w:p w14:paraId="5123C473" w14:textId="77777777" w:rsidR="00451F71" w:rsidRPr="00210A9B" w:rsidRDefault="00451F71" w:rsidP="00451F71">
      <w:pPr>
        <w:widowControl w:val="0"/>
        <w:tabs>
          <w:tab w:val="left" w:pos="0"/>
        </w:tabs>
        <w:rPr>
          <w:rFonts w:ascii="Calibri" w:eastAsia="Times New Roman" w:hAnsi="Calibri" w:cs="Times New Roman"/>
          <w:b/>
          <w:snapToGrid w:val="0"/>
          <w:szCs w:val="20"/>
          <w:lang w:eastAsia="nl-NL"/>
        </w:rPr>
      </w:pPr>
    </w:p>
    <w:p w14:paraId="6434541B" w14:textId="77777777" w:rsidR="00451F71" w:rsidRDefault="00451F71" w:rsidP="00451F71">
      <w:pPr>
        <w:spacing w:after="200" w:line="276" w:lineRule="auto"/>
        <w:rPr>
          <w:rFonts w:ascii="Calibri" w:eastAsia="Times New Roman" w:hAnsi="Calibri" w:cs="Times New Roman"/>
          <w:snapToGrid w:val="0"/>
          <w:szCs w:val="20"/>
          <w:lang w:eastAsia="nl-NL"/>
        </w:rPr>
      </w:pPr>
      <w:r>
        <w:rPr>
          <w:rFonts w:ascii="Calibri" w:eastAsia="Times New Roman" w:hAnsi="Calibri" w:cs="Times New Roman"/>
          <w:snapToGrid w:val="0"/>
          <w:szCs w:val="20"/>
          <w:lang w:eastAsia="nl-NL"/>
        </w:rPr>
        <w:br w:type="page"/>
      </w:r>
    </w:p>
    <w:p w14:paraId="468B71F7" w14:textId="77777777" w:rsidR="00451F71" w:rsidRPr="00451F71" w:rsidRDefault="00451F71" w:rsidP="00451F71">
      <w:pPr>
        <w:widowControl w:val="0"/>
        <w:jc w:val="center"/>
        <w:rPr>
          <w:rFonts w:ascii="Calibri" w:eastAsia="Times New Roman" w:hAnsi="Calibri" w:cs="Times New Roman"/>
          <w:b/>
          <w:bCs/>
          <w:snapToGrid w:val="0"/>
          <w:sz w:val="28"/>
          <w:szCs w:val="28"/>
          <w:lang w:eastAsia="nl-NL"/>
        </w:rPr>
      </w:pPr>
      <w:r w:rsidRPr="00451F71">
        <w:rPr>
          <w:rFonts w:ascii="Calibri" w:eastAsia="Times New Roman" w:hAnsi="Calibri" w:cs="Times New Roman"/>
          <w:b/>
          <w:bCs/>
          <w:snapToGrid w:val="0"/>
          <w:sz w:val="28"/>
          <w:szCs w:val="28"/>
          <w:lang w:eastAsia="nl-NL"/>
        </w:rPr>
        <w:lastRenderedPageBreak/>
        <w:t>Certificaat (IN TE VULLEN EN TE ONDERTEKENEN DOOR DE REFERENT):</w:t>
      </w:r>
    </w:p>
    <w:p w14:paraId="6E9FE89E" w14:textId="77777777" w:rsidR="00451F71" w:rsidRPr="00210A9B" w:rsidRDefault="00451F71" w:rsidP="00451F71">
      <w:pPr>
        <w:widowControl w:val="0"/>
        <w:rPr>
          <w:rFonts w:ascii="Calibri" w:eastAsia="Times New Roman" w:hAnsi="Calibri" w:cs="Times New Roman"/>
          <w:snapToGrid w:val="0"/>
          <w:szCs w:val="20"/>
          <w:lang w:eastAsia="nl-NL"/>
        </w:rPr>
      </w:pPr>
    </w:p>
    <w:p w14:paraId="07ABF814" w14:textId="77777777" w:rsidR="00451F71" w:rsidRPr="00210A9B" w:rsidRDefault="00451F71" w:rsidP="00451F71">
      <w:pPr>
        <w:widowControl w:val="0"/>
        <w:rPr>
          <w:rFonts w:ascii="Calibri" w:eastAsia="Times New Roman" w:hAnsi="Calibri" w:cs="Times New Roman"/>
          <w:snapToGrid w:val="0"/>
          <w:szCs w:val="20"/>
          <w:lang w:eastAsia="nl-NL"/>
        </w:rPr>
      </w:pPr>
    </w:p>
    <w:p w14:paraId="6B58C259"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Ondergetekende, ……………………………………………………(naam contactpersoon referent), verklaart dat …………………………………………….(naam inschrijver) in de periode van …………………………………….... tot...........................................................  de navolgende genoemde diensten</w:t>
      </w:r>
      <w:r>
        <w:rPr>
          <w:rFonts w:ascii="Calibri" w:eastAsia="Times New Roman" w:hAnsi="Calibri" w:cs="Times New Roman"/>
          <w:snapToGrid w:val="0"/>
          <w:szCs w:val="20"/>
          <w:lang w:eastAsia="nl-NL"/>
        </w:rPr>
        <w:t xml:space="preserve"> / leveringen</w:t>
      </w:r>
      <w:r w:rsidRPr="00210A9B">
        <w:rPr>
          <w:rFonts w:ascii="Calibri" w:eastAsia="Times New Roman" w:hAnsi="Calibri" w:cs="Times New Roman"/>
          <w:snapToGrid w:val="0"/>
          <w:szCs w:val="20"/>
          <w:lang w:eastAsia="nl-NL"/>
        </w:rPr>
        <w:t xml:space="preserve"> inzake ……………………………………………….... naar behoren heeft uitgevoerd. </w:t>
      </w:r>
    </w:p>
    <w:p w14:paraId="4724BB2E"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p>
    <w:p w14:paraId="672DAE72" w14:textId="77777777" w:rsidR="00451F71" w:rsidRDefault="00451F71"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Ten aanzien van de uitgevoerde diensten</w:t>
      </w:r>
      <w:r>
        <w:rPr>
          <w:rFonts w:ascii="Calibri" w:eastAsia="Times New Roman" w:hAnsi="Calibri" w:cs="Times New Roman"/>
          <w:snapToGrid w:val="0"/>
          <w:szCs w:val="20"/>
          <w:lang w:eastAsia="nl-NL"/>
        </w:rPr>
        <w:t xml:space="preserve"> / leveringen</w:t>
      </w:r>
      <w:r w:rsidRPr="00210A9B">
        <w:rPr>
          <w:rFonts w:ascii="Calibri" w:eastAsia="Times New Roman" w:hAnsi="Calibri" w:cs="Times New Roman"/>
          <w:snapToGrid w:val="0"/>
          <w:szCs w:val="20"/>
          <w:lang w:eastAsia="nl-NL"/>
        </w:rPr>
        <w:t xml:space="preserve"> zijn de navolgende bijzonderheden te noemen:</w:t>
      </w:r>
    </w:p>
    <w:p w14:paraId="5E8A4A57" w14:textId="77777777" w:rsidR="00451F71" w:rsidRDefault="00451F71" w:rsidP="00451F71">
      <w:pPr>
        <w:widowControl w:val="0"/>
        <w:spacing w:line="480" w:lineRule="auto"/>
        <w:rPr>
          <w:rFonts w:ascii="Calibri" w:eastAsia="Times New Roman" w:hAnsi="Calibri" w:cs="Times New Roman"/>
          <w:snapToGrid w:val="0"/>
          <w:szCs w:val="20"/>
          <w:lang w:eastAsia="nl-NL"/>
        </w:rPr>
      </w:pPr>
    </w:p>
    <w:p w14:paraId="7A52E044" w14:textId="77777777" w:rsidR="00451F71" w:rsidRDefault="00451F71" w:rsidP="00451F71">
      <w:pPr>
        <w:widowControl w:val="0"/>
        <w:spacing w:line="480" w:lineRule="auto"/>
        <w:rPr>
          <w:rFonts w:ascii="Calibri" w:eastAsia="Times New Roman" w:hAnsi="Calibri" w:cs="Times New Roman"/>
          <w:snapToGrid w:val="0"/>
          <w:szCs w:val="20"/>
          <w:lang w:eastAsia="nl-NL"/>
        </w:rPr>
      </w:pPr>
      <w:r w:rsidRPr="00CA795C">
        <w:rPr>
          <w:rFonts w:ascii="Calibri" w:eastAsia="Times New Roman" w:hAnsi="Calibri" w:cs="Times New Roman"/>
          <w:snapToGrid w:val="0"/>
          <w:szCs w:val="20"/>
          <w:highlight w:val="yellow"/>
          <w:lang w:eastAsia="nl-NL"/>
        </w:rPr>
        <w:t>In te vullen door referent indien er bijzonderheden zijn.</w:t>
      </w:r>
      <w:r>
        <w:rPr>
          <w:rFonts w:ascii="Calibri" w:eastAsia="Times New Roman" w:hAnsi="Calibri" w:cs="Times New Roman"/>
          <w:snapToGrid w:val="0"/>
          <w:szCs w:val="20"/>
          <w:lang w:eastAsia="nl-NL"/>
        </w:rPr>
        <w:t xml:space="preserve"> </w:t>
      </w:r>
    </w:p>
    <w:p w14:paraId="587289C9" w14:textId="77777777" w:rsidR="00451F71" w:rsidRPr="00210A9B" w:rsidRDefault="00451F71" w:rsidP="00451F71">
      <w:pPr>
        <w:widowControl w:val="0"/>
        <w:spacing w:line="480" w:lineRule="auto"/>
        <w:rPr>
          <w:rFonts w:ascii="Calibri" w:eastAsia="Times New Roman" w:hAnsi="Calibri" w:cs="Times New Roman"/>
          <w:snapToGrid w:val="0"/>
          <w:szCs w:val="20"/>
          <w:lang w:eastAsia="nl-NL"/>
        </w:rPr>
      </w:pPr>
    </w:p>
    <w:p w14:paraId="3D1CD23D"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Aldus naar waarheid opgemaakt op:</w:t>
      </w:r>
    </w:p>
    <w:p w14:paraId="15BA4F6C"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p>
    <w:p w14:paraId="27858CDF"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p>
    <w:p w14:paraId="497A080D"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 YYYY, te ……………………………….(plaats),</w:t>
      </w:r>
    </w:p>
    <w:p w14:paraId="6993A7AC"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p>
    <w:p w14:paraId="6094603A"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Door …………………………………………………………(gevolmachtigde) van</w:t>
      </w:r>
    </w:p>
    <w:p w14:paraId="373C7CBE"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p>
    <w:p w14:paraId="268A5F8A" w14:textId="77777777" w:rsidR="00451F71" w:rsidRPr="00210A9B" w:rsidRDefault="00451F71" w:rsidP="00451F71">
      <w:pPr>
        <w:widowControl w:val="0"/>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 (bedrijf)</w:t>
      </w:r>
    </w:p>
    <w:p w14:paraId="257FF4CC" w14:textId="77777777" w:rsidR="00451F71" w:rsidRPr="00210A9B" w:rsidRDefault="00451F71" w:rsidP="00451F71">
      <w:pPr>
        <w:widowControl w:val="0"/>
        <w:spacing w:line="480" w:lineRule="auto"/>
        <w:rPr>
          <w:rFonts w:ascii="Calibri" w:eastAsia="Times New Roman" w:hAnsi="Calibri" w:cs="Times New Roman"/>
          <w:snapToGrid w:val="0"/>
          <w:szCs w:val="20"/>
          <w:lang w:eastAsia="nl-NL"/>
        </w:rPr>
      </w:pPr>
    </w:p>
    <w:p w14:paraId="38DEEA69" w14:textId="77777777" w:rsidR="00451F71" w:rsidRPr="00BD6160" w:rsidRDefault="00451F71" w:rsidP="00451F71">
      <w:pPr>
        <w:widowControl w:val="0"/>
        <w:spacing w:line="480" w:lineRule="auto"/>
        <w:rPr>
          <w:rFonts w:ascii="Calibri" w:eastAsia="Times New Roman" w:hAnsi="Calibri" w:cs="Arial"/>
          <w:snapToGrid w:val="0"/>
          <w:szCs w:val="20"/>
          <w:lang w:eastAsia="nl-NL"/>
        </w:rPr>
      </w:pPr>
      <w:r w:rsidRPr="00210A9B">
        <w:rPr>
          <w:rFonts w:ascii="Calibri" w:eastAsia="Times New Roman" w:hAnsi="Calibri" w:cs="Times New Roman"/>
          <w:snapToGrid w:val="0"/>
          <w:szCs w:val="20"/>
          <w:lang w:eastAsia="nl-NL"/>
        </w:rPr>
        <w:t>Handtekening ………………………………………………</w:t>
      </w:r>
    </w:p>
    <w:p w14:paraId="1EF4721F" w14:textId="5AD38FBD" w:rsidR="00451F71" w:rsidRDefault="00451F71" w:rsidP="00451F71">
      <w:pPr>
        <w:widowControl w:val="0"/>
        <w:spacing w:line="480" w:lineRule="auto"/>
        <w:rPr>
          <w:rFonts w:ascii="Calibri" w:eastAsia="Times New Roman" w:hAnsi="Calibri" w:cs="Arial"/>
          <w:snapToGrid w:val="0"/>
          <w:szCs w:val="20"/>
          <w:lang w:eastAsia="nl-NL"/>
        </w:rPr>
      </w:pPr>
    </w:p>
    <w:p w14:paraId="013E3E73" w14:textId="4BEE6DC3" w:rsidR="00451F71" w:rsidRDefault="00451F71">
      <w:pPr>
        <w:spacing w:after="200" w:line="276" w:lineRule="auto"/>
        <w:rPr>
          <w:rFonts w:ascii="Calibri" w:eastAsia="Times New Roman" w:hAnsi="Calibri" w:cs="Arial"/>
          <w:snapToGrid w:val="0"/>
          <w:szCs w:val="20"/>
          <w:lang w:eastAsia="nl-NL"/>
        </w:rPr>
      </w:pPr>
      <w:r>
        <w:rPr>
          <w:rFonts w:ascii="Calibri" w:eastAsia="Times New Roman" w:hAnsi="Calibri" w:cs="Arial"/>
          <w:snapToGrid w:val="0"/>
          <w:szCs w:val="20"/>
          <w:lang w:eastAsia="nl-NL"/>
        </w:rPr>
        <w:br w:type="page"/>
      </w:r>
    </w:p>
    <w:p w14:paraId="2CA5A9DC" w14:textId="6FA0C8C8" w:rsidR="00F135F8" w:rsidRDefault="00F135F8" w:rsidP="00F135F8">
      <w:pPr>
        <w:keepNext/>
        <w:widowControl w:val="0"/>
        <w:spacing w:before="240" w:after="60" w:line="320" w:lineRule="atLeast"/>
        <w:ind w:left="1530" w:hanging="1530"/>
        <w:jc w:val="center"/>
        <w:outlineLvl w:val="1"/>
        <w:rPr>
          <w:rFonts w:ascii="Calibri" w:eastAsia="Times New Roman" w:hAnsi="Calibri" w:cs="Times New Roman"/>
          <w:b/>
          <w:snapToGrid w:val="0"/>
          <w:sz w:val="40"/>
          <w:szCs w:val="40"/>
          <w:lang w:eastAsia="nl-NL"/>
        </w:rPr>
      </w:pPr>
      <w:r w:rsidRPr="00451F71">
        <w:rPr>
          <w:rFonts w:ascii="Calibri" w:eastAsia="Times New Roman" w:hAnsi="Calibri" w:cs="Times New Roman"/>
          <w:b/>
          <w:snapToGrid w:val="0"/>
          <w:sz w:val="40"/>
          <w:szCs w:val="40"/>
          <w:lang w:eastAsia="nl-NL"/>
        </w:rPr>
        <w:lastRenderedPageBreak/>
        <w:t>Referentie</w:t>
      </w:r>
      <w:r>
        <w:rPr>
          <w:rFonts w:ascii="Calibri" w:eastAsia="Times New Roman" w:hAnsi="Calibri" w:cs="Times New Roman"/>
          <w:b/>
          <w:snapToGrid w:val="0"/>
          <w:sz w:val="40"/>
          <w:szCs w:val="40"/>
          <w:lang w:eastAsia="nl-NL"/>
        </w:rPr>
        <w:t xml:space="preserve"> </w:t>
      </w:r>
      <w:r w:rsidRPr="00451F71">
        <w:rPr>
          <w:rFonts w:ascii="Calibri" w:eastAsia="Times New Roman" w:hAnsi="Calibri" w:cs="Times New Roman"/>
          <w:b/>
          <w:snapToGrid w:val="0"/>
          <w:sz w:val="40"/>
          <w:szCs w:val="40"/>
          <w:lang w:eastAsia="nl-NL"/>
        </w:rPr>
        <w:t xml:space="preserve">Kerncompetentie </w:t>
      </w:r>
      <w:r>
        <w:rPr>
          <w:rFonts w:ascii="Calibri" w:eastAsia="Times New Roman" w:hAnsi="Calibri" w:cs="Times New Roman"/>
          <w:b/>
          <w:snapToGrid w:val="0"/>
          <w:sz w:val="40"/>
          <w:szCs w:val="40"/>
          <w:lang w:eastAsia="nl-NL"/>
        </w:rPr>
        <w:t>3</w:t>
      </w:r>
      <w:r w:rsidRPr="00451F71">
        <w:rPr>
          <w:rFonts w:ascii="Calibri" w:eastAsia="Times New Roman" w:hAnsi="Calibri" w:cs="Times New Roman"/>
          <w:b/>
          <w:snapToGrid w:val="0"/>
          <w:sz w:val="40"/>
          <w:szCs w:val="40"/>
          <w:lang w:eastAsia="nl-NL"/>
        </w:rPr>
        <w:t>.</w:t>
      </w:r>
      <w:r w:rsidRPr="00451F71">
        <w:rPr>
          <w:rFonts w:ascii="Calibri" w:eastAsia="Times New Roman" w:hAnsi="Calibri" w:cs="Times New Roman"/>
          <w:b/>
          <w:snapToGrid w:val="0"/>
          <w:sz w:val="40"/>
          <w:szCs w:val="40"/>
          <w:lang w:eastAsia="nl-NL"/>
        </w:rPr>
        <w:tab/>
      </w:r>
    </w:p>
    <w:p w14:paraId="7DE71349" w14:textId="3A1432C3" w:rsidR="00F135F8" w:rsidRDefault="000354A7" w:rsidP="000354A7">
      <w:pPr>
        <w:widowControl w:val="0"/>
        <w:jc w:val="center"/>
        <w:rPr>
          <w:rFonts w:ascii="Calibri" w:eastAsia="Times New Roman" w:hAnsi="Calibri" w:cs="Times New Roman"/>
          <w:b/>
          <w:snapToGrid w:val="0"/>
          <w:szCs w:val="20"/>
          <w:lang w:eastAsia="nl-NL"/>
        </w:rPr>
      </w:pPr>
      <w:r w:rsidRPr="000354A7">
        <w:rPr>
          <w:b/>
          <w:bCs/>
          <w:snapToGrid w:val="0"/>
          <w:sz w:val="32"/>
          <w:szCs w:val="32"/>
          <w:lang w:eastAsia="nl-NL"/>
        </w:rPr>
        <w:t>Ad-hoc inzet evenementenbeveiligers</w:t>
      </w:r>
    </w:p>
    <w:p w14:paraId="06CFC8AF" w14:textId="77777777" w:rsidR="000354A7" w:rsidRDefault="000354A7" w:rsidP="002A6410">
      <w:pPr>
        <w:widowControl w:val="0"/>
        <w:jc w:val="center"/>
        <w:rPr>
          <w:rFonts w:ascii="Calibri" w:eastAsia="Times New Roman" w:hAnsi="Calibri" w:cs="Times New Roman"/>
          <w:b/>
          <w:snapToGrid w:val="0"/>
          <w:sz w:val="22"/>
          <w:lang w:eastAsia="nl-NL"/>
        </w:rPr>
      </w:pPr>
    </w:p>
    <w:p w14:paraId="70593FCF" w14:textId="33EC2EE5" w:rsidR="002A6410" w:rsidRPr="002A6410" w:rsidRDefault="002A6410" w:rsidP="002A6410">
      <w:pPr>
        <w:widowControl w:val="0"/>
        <w:jc w:val="center"/>
        <w:rPr>
          <w:rFonts w:ascii="Calibri" w:eastAsia="Times New Roman" w:hAnsi="Calibri" w:cs="Times New Roman"/>
          <w:b/>
          <w:snapToGrid w:val="0"/>
          <w:sz w:val="22"/>
          <w:lang w:eastAsia="nl-NL"/>
        </w:rPr>
      </w:pPr>
      <w:r w:rsidRPr="002A6410">
        <w:rPr>
          <w:rFonts w:ascii="Calibri" w:eastAsia="Times New Roman" w:hAnsi="Calibri" w:cs="Times New Roman"/>
          <w:b/>
          <w:snapToGrid w:val="0"/>
          <w:sz w:val="22"/>
          <w:lang w:eastAsia="nl-NL"/>
        </w:rPr>
        <w:t>Inschrijver dient onderstaand model te gebruiken voor het aanleveren van de referenties.</w:t>
      </w:r>
    </w:p>
    <w:p w14:paraId="2AF1CF74" w14:textId="77777777" w:rsidR="002A6410" w:rsidRPr="002A6410" w:rsidRDefault="002A6410" w:rsidP="002A6410">
      <w:pPr>
        <w:widowControl w:val="0"/>
        <w:jc w:val="center"/>
        <w:rPr>
          <w:rFonts w:ascii="Calibri" w:eastAsia="Times New Roman" w:hAnsi="Calibri" w:cs="Times New Roman"/>
          <w:b/>
          <w:snapToGrid w:val="0"/>
          <w:sz w:val="22"/>
          <w:lang w:eastAsia="nl-NL"/>
        </w:rPr>
      </w:pPr>
      <w:r w:rsidRPr="002A6410">
        <w:rPr>
          <w:rFonts w:ascii="Calibri" w:eastAsia="Times New Roman" w:hAnsi="Calibri" w:cs="Times New Roman"/>
          <w:b/>
          <w:snapToGrid w:val="0"/>
          <w:sz w:val="22"/>
          <w:lang w:eastAsia="nl-NL"/>
        </w:rPr>
        <w:t>Zorg ervoor dat alle gegevens juist en compleet zijn ingevuld, bij beschrijving van de dienstverlening een juiste en volledige beschrijving die aansluit bij de tekst zoals opgenomen bij de betreffende kerncompetentie!</w:t>
      </w:r>
    </w:p>
    <w:p w14:paraId="2B120A90" w14:textId="77777777" w:rsidR="00451F71" w:rsidRDefault="00451F71" w:rsidP="00451F71">
      <w:pPr>
        <w:widowControl w:val="0"/>
        <w:rPr>
          <w:rFonts w:ascii="Calibri" w:eastAsia="Times New Roman" w:hAnsi="Calibri" w:cs="Times New Roman"/>
          <w:b/>
          <w:snapToGrid w:val="0"/>
          <w:szCs w:val="20"/>
          <w:lang w:eastAsia="nl-NL"/>
        </w:rPr>
      </w:pPr>
    </w:p>
    <w:p w14:paraId="253C86FB" w14:textId="77777777" w:rsidR="00451F71" w:rsidRPr="00210A9B" w:rsidRDefault="00451F71" w:rsidP="00451F71">
      <w:pPr>
        <w:widowControl w:val="0"/>
        <w:rPr>
          <w:rFonts w:ascii="Calibri" w:eastAsia="Times New Roman" w:hAnsi="Calibri" w:cs="Times New Roman"/>
          <w:b/>
          <w:snapToGrid w:val="0"/>
          <w:szCs w:val="20"/>
          <w:lang w:eastAsia="nl-N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5948"/>
      </w:tblGrid>
      <w:tr w:rsidR="00451F71" w:rsidRPr="00210A9B" w14:paraId="611B70CF" w14:textId="77777777" w:rsidTr="00E63DBF">
        <w:tc>
          <w:tcPr>
            <w:tcW w:w="3114" w:type="dxa"/>
          </w:tcPr>
          <w:p w14:paraId="1E1311D8" w14:textId="77777777" w:rsidR="00451F71" w:rsidRPr="00210A9B" w:rsidRDefault="00451F71" w:rsidP="00E63DBF">
            <w:pPr>
              <w:widowControl w:val="0"/>
              <w:autoSpaceDE w:val="0"/>
              <w:autoSpaceDN w:val="0"/>
              <w:adjustRightInd w:val="0"/>
              <w:jc w:val="center"/>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Omschrijving</w:t>
            </w:r>
          </w:p>
          <w:p w14:paraId="5CA049F5" w14:textId="77777777" w:rsidR="00451F71" w:rsidRPr="00210A9B" w:rsidRDefault="00451F71" w:rsidP="00E63DBF">
            <w:pPr>
              <w:widowControl w:val="0"/>
              <w:autoSpaceDE w:val="0"/>
              <w:autoSpaceDN w:val="0"/>
              <w:adjustRightInd w:val="0"/>
              <w:jc w:val="center"/>
              <w:rPr>
                <w:rFonts w:ascii="Calibri" w:eastAsia="Times New Roman" w:hAnsi="Calibri" w:cs="Times New Roman"/>
                <w:b/>
                <w:snapToGrid w:val="0"/>
                <w:szCs w:val="20"/>
                <w:lang w:eastAsia="nl-NL"/>
              </w:rPr>
            </w:pPr>
          </w:p>
        </w:tc>
        <w:tc>
          <w:tcPr>
            <w:tcW w:w="5948" w:type="dxa"/>
          </w:tcPr>
          <w:p w14:paraId="0C422894" w14:textId="77777777" w:rsidR="00451F71" w:rsidRPr="00210A9B" w:rsidRDefault="00451F71" w:rsidP="00E63DBF">
            <w:pPr>
              <w:widowControl w:val="0"/>
              <w:autoSpaceDE w:val="0"/>
              <w:autoSpaceDN w:val="0"/>
              <w:adjustRightInd w:val="0"/>
              <w:jc w:val="center"/>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Nadere gegevens</w:t>
            </w:r>
          </w:p>
        </w:tc>
      </w:tr>
      <w:tr w:rsidR="00451F71" w:rsidRPr="00210A9B" w14:paraId="2347E454" w14:textId="77777777" w:rsidTr="00E63DBF">
        <w:trPr>
          <w:trHeight w:val="732"/>
        </w:trPr>
        <w:tc>
          <w:tcPr>
            <w:tcW w:w="3114" w:type="dxa"/>
            <w:vAlign w:val="center"/>
          </w:tcPr>
          <w:p w14:paraId="74C39421"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Naam</w:t>
            </w:r>
          </w:p>
          <w:p w14:paraId="0E16BB84"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19245E71"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671573CF" w14:textId="77777777" w:rsidTr="00E63DBF">
        <w:trPr>
          <w:trHeight w:val="732"/>
        </w:trPr>
        <w:tc>
          <w:tcPr>
            <w:tcW w:w="3114" w:type="dxa"/>
            <w:vAlign w:val="center"/>
          </w:tcPr>
          <w:p w14:paraId="180F24BD"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Type organisatie</w:t>
            </w:r>
          </w:p>
          <w:p w14:paraId="18011F4F"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7E1AD976"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148A70BB" w14:textId="77777777" w:rsidTr="00E63DBF">
        <w:trPr>
          <w:trHeight w:val="732"/>
        </w:trPr>
        <w:tc>
          <w:tcPr>
            <w:tcW w:w="3114" w:type="dxa"/>
            <w:vAlign w:val="center"/>
          </w:tcPr>
          <w:p w14:paraId="3D08B46D"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Adres</w:t>
            </w:r>
          </w:p>
          <w:p w14:paraId="11FE867A"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6C79B7BB"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71A49376" w14:textId="77777777" w:rsidTr="00E63DBF">
        <w:trPr>
          <w:trHeight w:val="732"/>
        </w:trPr>
        <w:tc>
          <w:tcPr>
            <w:tcW w:w="3114" w:type="dxa"/>
            <w:vAlign w:val="center"/>
          </w:tcPr>
          <w:p w14:paraId="1E1369B6"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Vestigingsplaats</w:t>
            </w:r>
          </w:p>
          <w:p w14:paraId="69CB324C"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33557CE1"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6F14579A" w14:textId="77777777" w:rsidTr="00E63DBF">
        <w:trPr>
          <w:trHeight w:val="732"/>
        </w:trPr>
        <w:tc>
          <w:tcPr>
            <w:tcW w:w="3114" w:type="dxa"/>
            <w:vAlign w:val="center"/>
          </w:tcPr>
          <w:p w14:paraId="51B9F9E5"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Naam contactpersoon</w:t>
            </w:r>
          </w:p>
          <w:p w14:paraId="66B4B2E9"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3D4083FD"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2A33D8E9" w14:textId="77777777" w:rsidTr="00E63DBF">
        <w:trPr>
          <w:trHeight w:val="732"/>
        </w:trPr>
        <w:tc>
          <w:tcPr>
            <w:tcW w:w="3114" w:type="dxa"/>
            <w:vAlign w:val="center"/>
          </w:tcPr>
          <w:p w14:paraId="7A718EDA"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Telefoonnummer contactpersoon</w:t>
            </w:r>
          </w:p>
        </w:tc>
        <w:tc>
          <w:tcPr>
            <w:tcW w:w="5948" w:type="dxa"/>
            <w:vAlign w:val="center"/>
          </w:tcPr>
          <w:p w14:paraId="71822E37"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17F7A7F6" w14:textId="77777777" w:rsidTr="00E63DBF">
        <w:trPr>
          <w:trHeight w:val="732"/>
        </w:trPr>
        <w:tc>
          <w:tcPr>
            <w:tcW w:w="3114" w:type="dxa"/>
            <w:vAlign w:val="center"/>
          </w:tcPr>
          <w:p w14:paraId="22152FE6"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Datum aanvang en looptijd</w:t>
            </w:r>
          </w:p>
          <w:p w14:paraId="21DB4873"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contract dienstverlening</w:t>
            </w:r>
          </w:p>
        </w:tc>
        <w:tc>
          <w:tcPr>
            <w:tcW w:w="5948" w:type="dxa"/>
            <w:vAlign w:val="center"/>
          </w:tcPr>
          <w:p w14:paraId="74771899"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37D89668" w14:textId="77777777" w:rsidTr="00E63DBF">
        <w:trPr>
          <w:trHeight w:val="732"/>
        </w:trPr>
        <w:tc>
          <w:tcPr>
            <w:tcW w:w="3114" w:type="dxa"/>
            <w:vAlign w:val="center"/>
          </w:tcPr>
          <w:p w14:paraId="12F33DF2"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Contractwaarde (per jaar)</w:t>
            </w:r>
          </w:p>
        </w:tc>
        <w:tc>
          <w:tcPr>
            <w:tcW w:w="5948" w:type="dxa"/>
            <w:vAlign w:val="center"/>
          </w:tcPr>
          <w:p w14:paraId="189C1B86"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53B064AA" w14:textId="77777777" w:rsidTr="00E63DBF">
        <w:trPr>
          <w:trHeight w:val="732"/>
        </w:trPr>
        <w:tc>
          <w:tcPr>
            <w:tcW w:w="3114" w:type="dxa"/>
            <w:vAlign w:val="center"/>
          </w:tcPr>
          <w:p w14:paraId="0B0EEC80"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Beschrijving van de</w:t>
            </w:r>
          </w:p>
          <w:p w14:paraId="5693A05F"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 xml:space="preserve">Dienstverlening </w:t>
            </w:r>
          </w:p>
        </w:tc>
        <w:tc>
          <w:tcPr>
            <w:tcW w:w="5948" w:type="dxa"/>
            <w:vAlign w:val="center"/>
          </w:tcPr>
          <w:p w14:paraId="787C4D5A"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41039459" w14:textId="77777777" w:rsidTr="00E63DBF">
        <w:trPr>
          <w:trHeight w:val="733"/>
        </w:trPr>
        <w:tc>
          <w:tcPr>
            <w:tcW w:w="3114" w:type="dxa"/>
            <w:vAlign w:val="center"/>
          </w:tcPr>
          <w:p w14:paraId="3112A80C"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Certificaat toegevoegd.</w:t>
            </w:r>
          </w:p>
        </w:tc>
        <w:tc>
          <w:tcPr>
            <w:tcW w:w="5948" w:type="dxa"/>
            <w:vAlign w:val="center"/>
          </w:tcPr>
          <w:p w14:paraId="33C5A97B"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bl>
    <w:p w14:paraId="415EEACE" w14:textId="77777777" w:rsidR="00451F71" w:rsidRPr="00210A9B" w:rsidRDefault="00451F71" w:rsidP="00451F71">
      <w:pPr>
        <w:widowControl w:val="0"/>
        <w:tabs>
          <w:tab w:val="left" w:pos="0"/>
        </w:tabs>
        <w:rPr>
          <w:rFonts w:ascii="Calibri" w:eastAsia="Times New Roman" w:hAnsi="Calibri" w:cs="Times New Roman"/>
          <w:b/>
          <w:snapToGrid w:val="0"/>
          <w:szCs w:val="20"/>
          <w:lang w:eastAsia="nl-NL"/>
        </w:rPr>
      </w:pPr>
    </w:p>
    <w:p w14:paraId="7162BDD2" w14:textId="77777777" w:rsidR="00451F71" w:rsidRPr="00210A9B" w:rsidRDefault="00451F71" w:rsidP="00451F71">
      <w:pPr>
        <w:widowControl w:val="0"/>
        <w:tabs>
          <w:tab w:val="left" w:pos="0"/>
        </w:tabs>
        <w:jc w:val="center"/>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 xml:space="preserve">VERGEET </w:t>
      </w:r>
      <w:r w:rsidRPr="00451F71">
        <w:rPr>
          <w:rFonts w:ascii="Calibri" w:eastAsia="Times New Roman" w:hAnsi="Calibri" w:cs="Times New Roman"/>
          <w:b/>
          <w:snapToGrid w:val="0"/>
          <w:szCs w:val="20"/>
          <w:u w:val="single"/>
          <w:lang w:eastAsia="nl-NL"/>
        </w:rPr>
        <w:t>NIET</w:t>
      </w:r>
      <w:r w:rsidRPr="00210A9B">
        <w:rPr>
          <w:rFonts w:ascii="Calibri" w:eastAsia="Times New Roman" w:hAnsi="Calibri" w:cs="Times New Roman"/>
          <w:b/>
          <w:snapToGrid w:val="0"/>
          <w:szCs w:val="20"/>
          <w:lang w:eastAsia="nl-NL"/>
        </w:rPr>
        <w:t xml:space="preserve"> HET DOOR UW REFERENT ONDERTEKENDE CERTIFICAAT BIJ TE VOEGEN!</w:t>
      </w:r>
    </w:p>
    <w:p w14:paraId="74190B16" w14:textId="77777777" w:rsidR="00451F71" w:rsidRPr="00210A9B" w:rsidRDefault="00451F71" w:rsidP="00451F71">
      <w:pPr>
        <w:widowControl w:val="0"/>
        <w:tabs>
          <w:tab w:val="left" w:pos="0"/>
        </w:tabs>
        <w:rPr>
          <w:rFonts w:ascii="Calibri" w:eastAsia="Times New Roman" w:hAnsi="Calibri" w:cs="Times New Roman"/>
          <w:b/>
          <w:snapToGrid w:val="0"/>
          <w:szCs w:val="20"/>
          <w:lang w:eastAsia="nl-NL"/>
        </w:rPr>
      </w:pPr>
    </w:p>
    <w:p w14:paraId="7FCB371C" w14:textId="77777777" w:rsidR="00451F71" w:rsidRDefault="00451F71" w:rsidP="00451F71">
      <w:pPr>
        <w:spacing w:after="200" w:line="276" w:lineRule="auto"/>
        <w:rPr>
          <w:rFonts w:ascii="Calibri" w:eastAsia="Times New Roman" w:hAnsi="Calibri" w:cs="Times New Roman"/>
          <w:snapToGrid w:val="0"/>
          <w:szCs w:val="20"/>
          <w:lang w:eastAsia="nl-NL"/>
        </w:rPr>
      </w:pPr>
      <w:r>
        <w:rPr>
          <w:rFonts w:ascii="Calibri" w:eastAsia="Times New Roman" w:hAnsi="Calibri" w:cs="Times New Roman"/>
          <w:snapToGrid w:val="0"/>
          <w:szCs w:val="20"/>
          <w:lang w:eastAsia="nl-NL"/>
        </w:rPr>
        <w:br w:type="page"/>
      </w:r>
    </w:p>
    <w:p w14:paraId="320E3192" w14:textId="77777777" w:rsidR="00451F71" w:rsidRPr="00451F71" w:rsidRDefault="00451F71" w:rsidP="00451F71">
      <w:pPr>
        <w:widowControl w:val="0"/>
        <w:jc w:val="center"/>
        <w:rPr>
          <w:rFonts w:ascii="Calibri" w:eastAsia="Times New Roman" w:hAnsi="Calibri" w:cs="Times New Roman"/>
          <w:b/>
          <w:bCs/>
          <w:snapToGrid w:val="0"/>
          <w:sz w:val="28"/>
          <w:szCs w:val="28"/>
          <w:lang w:eastAsia="nl-NL"/>
        </w:rPr>
      </w:pPr>
      <w:r w:rsidRPr="00451F71">
        <w:rPr>
          <w:rFonts w:ascii="Calibri" w:eastAsia="Times New Roman" w:hAnsi="Calibri" w:cs="Times New Roman"/>
          <w:b/>
          <w:bCs/>
          <w:snapToGrid w:val="0"/>
          <w:sz w:val="28"/>
          <w:szCs w:val="28"/>
          <w:lang w:eastAsia="nl-NL"/>
        </w:rPr>
        <w:lastRenderedPageBreak/>
        <w:t>Certificaat (IN TE VULLEN EN TE ONDERTEKENEN DOOR DE REFERENT):</w:t>
      </w:r>
    </w:p>
    <w:p w14:paraId="65908661" w14:textId="77777777" w:rsidR="00451F71" w:rsidRPr="00210A9B" w:rsidRDefault="00451F71" w:rsidP="00451F71">
      <w:pPr>
        <w:widowControl w:val="0"/>
        <w:rPr>
          <w:rFonts w:ascii="Calibri" w:eastAsia="Times New Roman" w:hAnsi="Calibri" w:cs="Times New Roman"/>
          <w:snapToGrid w:val="0"/>
          <w:szCs w:val="20"/>
          <w:lang w:eastAsia="nl-NL"/>
        </w:rPr>
      </w:pPr>
    </w:p>
    <w:p w14:paraId="748016FE" w14:textId="77777777" w:rsidR="00451F71" w:rsidRPr="00210A9B" w:rsidRDefault="00451F71" w:rsidP="00451F71">
      <w:pPr>
        <w:widowControl w:val="0"/>
        <w:rPr>
          <w:rFonts w:ascii="Calibri" w:eastAsia="Times New Roman" w:hAnsi="Calibri" w:cs="Times New Roman"/>
          <w:snapToGrid w:val="0"/>
          <w:szCs w:val="20"/>
          <w:lang w:eastAsia="nl-NL"/>
        </w:rPr>
      </w:pPr>
    </w:p>
    <w:p w14:paraId="70FF13B8"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Ondergetekende, ……………………………………………………(naam contactpersoon referent), verklaart dat …………………………………………….(naam inschrijver) in de periode van …………………………………….... tot...........................................................  de navolgende genoemde diensten</w:t>
      </w:r>
      <w:r>
        <w:rPr>
          <w:rFonts w:ascii="Calibri" w:eastAsia="Times New Roman" w:hAnsi="Calibri" w:cs="Times New Roman"/>
          <w:snapToGrid w:val="0"/>
          <w:szCs w:val="20"/>
          <w:lang w:eastAsia="nl-NL"/>
        </w:rPr>
        <w:t xml:space="preserve"> / leveringen</w:t>
      </w:r>
      <w:r w:rsidRPr="00210A9B">
        <w:rPr>
          <w:rFonts w:ascii="Calibri" w:eastAsia="Times New Roman" w:hAnsi="Calibri" w:cs="Times New Roman"/>
          <w:snapToGrid w:val="0"/>
          <w:szCs w:val="20"/>
          <w:lang w:eastAsia="nl-NL"/>
        </w:rPr>
        <w:t xml:space="preserve"> inzake ……………………………………………….... naar behoren heeft uitgevoerd. </w:t>
      </w:r>
    </w:p>
    <w:p w14:paraId="04A46705"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p>
    <w:p w14:paraId="3210D0F5" w14:textId="77777777" w:rsidR="00451F71" w:rsidRDefault="00451F71"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Ten aanzien van de uitgevoerde diensten</w:t>
      </w:r>
      <w:r>
        <w:rPr>
          <w:rFonts w:ascii="Calibri" w:eastAsia="Times New Roman" w:hAnsi="Calibri" w:cs="Times New Roman"/>
          <w:snapToGrid w:val="0"/>
          <w:szCs w:val="20"/>
          <w:lang w:eastAsia="nl-NL"/>
        </w:rPr>
        <w:t xml:space="preserve"> / leveringen</w:t>
      </w:r>
      <w:r w:rsidRPr="00210A9B">
        <w:rPr>
          <w:rFonts w:ascii="Calibri" w:eastAsia="Times New Roman" w:hAnsi="Calibri" w:cs="Times New Roman"/>
          <w:snapToGrid w:val="0"/>
          <w:szCs w:val="20"/>
          <w:lang w:eastAsia="nl-NL"/>
        </w:rPr>
        <w:t xml:space="preserve"> zijn de navolgende bijzonderheden te noemen:</w:t>
      </w:r>
    </w:p>
    <w:p w14:paraId="4A2D0BF0" w14:textId="77777777" w:rsidR="00451F71" w:rsidRDefault="00451F71" w:rsidP="00451F71">
      <w:pPr>
        <w:widowControl w:val="0"/>
        <w:spacing w:line="480" w:lineRule="auto"/>
        <w:rPr>
          <w:rFonts w:ascii="Calibri" w:eastAsia="Times New Roman" w:hAnsi="Calibri" w:cs="Times New Roman"/>
          <w:snapToGrid w:val="0"/>
          <w:szCs w:val="20"/>
          <w:lang w:eastAsia="nl-NL"/>
        </w:rPr>
      </w:pPr>
    </w:p>
    <w:p w14:paraId="3D2FD439" w14:textId="77777777" w:rsidR="00451F71" w:rsidRDefault="00451F71" w:rsidP="00451F71">
      <w:pPr>
        <w:widowControl w:val="0"/>
        <w:spacing w:line="480" w:lineRule="auto"/>
        <w:rPr>
          <w:rFonts w:ascii="Calibri" w:eastAsia="Times New Roman" w:hAnsi="Calibri" w:cs="Times New Roman"/>
          <w:snapToGrid w:val="0"/>
          <w:szCs w:val="20"/>
          <w:lang w:eastAsia="nl-NL"/>
        </w:rPr>
      </w:pPr>
      <w:r w:rsidRPr="00CA795C">
        <w:rPr>
          <w:rFonts w:ascii="Calibri" w:eastAsia="Times New Roman" w:hAnsi="Calibri" w:cs="Times New Roman"/>
          <w:snapToGrid w:val="0"/>
          <w:szCs w:val="20"/>
          <w:highlight w:val="yellow"/>
          <w:lang w:eastAsia="nl-NL"/>
        </w:rPr>
        <w:t>In te vullen door referent indien er bijzonderheden zijn.</w:t>
      </w:r>
      <w:r>
        <w:rPr>
          <w:rFonts w:ascii="Calibri" w:eastAsia="Times New Roman" w:hAnsi="Calibri" w:cs="Times New Roman"/>
          <w:snapToGrid w:val="0"/>
          <w:szCs w:val="20"/>
          <w:lang w:eastAsia="nl-NL"/>
        </w:rPr>
        <w:t xml:space="preserve"> </w:t>
      </w:r>
    </w:p>
    <w:p w14:paraId="6EED66F8" w14:textId="77777777" w:rsidR="00451F71" w:rsidRPr="00210A9B" w:rsidRDefault="00451F71" w:rsidP="00451F71">
      <w:pPr>
        <w:widowControl w:val="0"/>
        <w:spacing w:line="480" w:lineRule="auto"/>
        <w:rPr>
          <w:rFonts w:ascii="Calibri" w:eastAsia="Times New Roman" w:hAnsi="Calibri" w:cs="Times New Roman"/>
          <w:snapToGrid w:val="0"/>
          <w:szCs w:val="20"/>
          <w:lang w:eastAsia="nl-NL"/>
        </w:rPr>
      </w:pPr>
    </w:p>
    <w:p w14:paraId="24943740"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Aldus naar waarheid opgemaakt op:</w:t>
      </w:r>
    </w:p>
    <w:p w14:paraId="65184F2A"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p>
    <w:p w14:paraId="70A1F1F2"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p>
    <w:p w14:paraId="0FCBBC24"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 YYYY, te ……………………………….(plaats),</w:t>
      </w:r>
    </w:p>
    <w:p w14:paraId="15FD61DC"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p>
    <w:p w14:paraId="349FF1EA"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Door …………………………………………………………(gevolmachtigde) van</w:t>
      </w:r>
    </w:p>
    <w:p w14:paraId="7710724D"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p>
    <w:p w14:paraId="4CFDDB13" w14:textId="77777777" w:rsidR="00451F71" w:rsidRPr="00210A9B" w:rsidRDefault="00451F71" w:rsidP="00451F71">
      <w:pPr>
        <w:widowControl w:val="0"/>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 (bedrijf)</w:t>
      </w:r>
    </w:p>
    <w:p w14:paraId="41CA3F58" w14:textId="77777777" w:rsidR="00451F71" w:rsidRPr="00210A9B" w:rsidRDefault="00451F71" w:rsidP="00451F71">
      <w:pPr>
        <w:widowControl w:val="0"/>
        <w:spacing w:line="480" w:lineRule="auto"/>
        <w:rPr>
          <w:rFonts w:ascii="Calibri" w:eastAsia="Times New Roman" w:hAnsi="Calibri" w:cs="Times New Roman"/>
          <w:snapToGrid w:val="0"/>
          <w:szCs w:val="20"/>
          <w:lang w:eastAsia="nl-NL"/>
        </w:rPr>
      </w:pPr>
    </w:p>
    <w:p w14:paraId="06ECEBD6" w14:textId="77777777" w:rsidR="00451F71" w:rsidRPr="00BD6160" w:rsidRDefault="00451F71" w:rsidP="00451F71">
      <w:pPr>
        <w:widowControl w:val="0"/>
        <w:spacing w:line="480" w:lineRule="auto"/>
        <w:rPr>
          <w:rFonts w:ascii="Calibri" w:eastAsia="Times New Roman" w:hAnsi="Calibri" w:cs="Arial"/>
          <w:snapToGrid w:val="0"/>
          <w:szCs w:val="20"/>
          <w:lang w:eastAsia="nl-NL"/>
        </w:rPr>
      </w:pPr>
      <w:r w:rsidRPr="00210A9B">
        <w:rPr>
          <w:rFonts w:ascii="Calibri" w:eastAsia="Times New Roman" w:hAnsi="Calibri" w:cs="Times New Roman"/>
          <w:snapToGrid w:val="0"/>
          <w:szCs w:val="20"/>
          <w:lang w:eastAsia="nl-NL"/>
        </w:rPr>
        <w:t>Handtekening ………………………………………………</w:t>
      </w:r>
    </w:p>
    <w:p w14:paraId="14F59D39" w14:textId="4A20348D" w:rsidR="00451F71" w:rsidRDefault="00451F71" w:rsidP="00451F71">
      <w:pPr>
        <w:widowControl w:val="0"/>
        <w:spacing w:line="480" w:lineRule="auto"/>
        <w:rPr>
          <w:rFonts w:ascii="Calibri" w:eastAsia="Times New Roman" w:hAnsi="Calibri" w:cs="Arial"/>
          <w:snapToGrid w:val="0"/>
          <w:szCs w:val="20"/>
          <w:lang w:eastAsia="nl-NL"/>
        </w:rPr>
      </w:pPr>
    </w:p>
    <w:p w14:paraId="508CEDD2" w14:textId="2D6FF565" w:rsidR="00451F71" w:rsidRDefault="00451F71">
      <w:pPr>
        <w:spacing w:after="200" w:line="276" w:lineRule="auto"/>
        <w:rPr>
          <w:rFonts w:ascii="Calibri" w:eastAsia="Times New Roman" w:hAnsi="Calibri" w:cs="Arial"/>
          <w:snapToGrid w:val="0"/>
          <w:szCs w:val="20"/>
          <w:lang w:eastAsia="nl-NL"/>
        </w:rPr>
      </w:pPr>
    </w:p>
    <w:sectPr w:rsidR="00451F71">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9727D7" w14:textId="77777777" w:rsidR="001A4343" w:rsidRDefault="001A4343" w:rsidP="00F91A8A">
      <w:pPr>
        <w:spacing w:line="240" w:lineRule="auto"/>
      </w:pPr>
      <w:r>
        <w:separator/>
      </w:r>
    </w:p>
  </w:endnote>
  <w:endnote w:type="continuationSeparator" w:id="0">
    <w:p w14:paraId="6EC4A593" w14:textId="77777777" w:rsidR="001A4343" w:rsidRDefault="001A4343" w:rsidP="00F91A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2E1EF3" w14:textId="77777777" w:rsidR="00F91A8A" w:rsidRDefault="00F91A8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292397" w14:textId="77777777" w:rsidR="00F91A8A" w:rsidRDefault="00F91A8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F9C01" w14:textId="77777777" w:rsidR="00F91A8A" w:rsidRDefault="00F91A8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B4A84F" w14:textId="77777777" w:rsidR="001A4343" w:rsidRDefault="001A4343" w:rsidP="00F91A8A">
      <w:pPr>
        <w:spacing w:line="240" w:lineRule="auto"/>
      </w:pPr>
      <w:r>
        <w:separator/>
      </w:r>
    </w:p>
  </w:footnote>
  <w:footnote w:type="continuationSeparator" w:id="0">
    <w:p w14:paraId="3AA3FFA3" w14:textId="77777777" w:rsidR="001A4343" w:rsidRDefault="001A4343" w:rsidP="00F91A8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F2DA7C" w14:textId="77777777" w:rsidR="00F91A8A" w:rsidRDefault="00F91A8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D1C786" w14:textId="77777777" w:rsidR="00F91A8A" w:rsidRDefault="00F91A8A" w:rsidP="00F91A8A">
    <w:pPr>
      <w:pStyle w:val="Voet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A8D8D" w14:textId="77777777" w:rsidR="00F91A8A" w:rsidRDefault="00F91A8A">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attachedTemplate r:id="rId1"/>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4343"/>
    <w:rsid w:val="000354A7"/>
    <w:rsid w:val="000E27D1"/>
    <w:rsid w:val="00183BFF"/>
    <w:rsid w:val="00186254"/>
    <w:rsid w:val="001A4343"/>
    <w:rsid w:val="002A6410"/>
    <w:rsid w:val="00451F71"/>
    <w:rsid w:val="005355A5"/>
    <w:rsid w:val="005F2580"/>
    <w:rsid w:val="005F75C1"/>
    <w:rsid w:val="0063599E"/>
    <w:rsid w:val="00747D8B"/>
    <w:rsid w:val="007D034A"/>
    <w:rsid w:val="00832DB4"/>
    <w:rsid w:val="008B4F42"/>
    <w:rsid w:val="008C06D2"/>
    <w:rsid w:val="00A9425F"/>
    <w:rsid w:val="00BA1B56"/>
    <w:rsid w:val="00BD6160"/>
    <w:rsid w:val="00C0207A"/>
    <w:rsid w:val="00C4694D"/>
    <w:rsid w:val="00E72655"/>
    <w:rsid w:val="00F05018"/>
    <w:rsid w:val="00F135F8"/>
    <w:rsid w:val="00F91A8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87C99"/>
  <w15:docId w15:val="{25190299-6599-4465-A674-6F5C2120B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D6160"/>
    <w:pPr>
      <w:spacing w:after="0" w:line="240" w:lineRule="atLeast"/>
    </w:pPr>
    <w:rPr>
      <w:sz w:val="20"/>
    </w:rPr>
  </w:style>
  <w:style w:type="paragraph" w:styleId="Kop1">
    <w:name w:val="heading 1"/>
    <w:basedOn w:val="Standaard"/>
    <w:next w:val="Standaard"/>
    <w:link w:val="Kop1Char"/>
    <w:uiPriority w:val="9"/>
    <w:qFormat/>
    <w:rsid w:val="00F91A8A"/>
    <w:pPr>
      <w:keepNext/>
      <w:keepLines/>
      <w:spacing w:after="240"/>
      <w:outlineLvl w:val="0"/>
    </w:pPr>
    <w:rPr>
      <w:rFonts w:eastAsiaTheme="majorEastAsia" w:cstheme="majorBidi"/>
      <w:b/>
      <w:bCs/>
      <w:sz w:val="30"/>
      <w:szCs w:val="28"/>
    </w:rPr>
  </w:style>
  <w:style w:type="paragraph" w:styleId="Kop2">
    <w:name w:val="heading 2"/>
    <w:basedOn w:val="Standaard"/>
    <w:next w:val="Standaard"/>
    <w:link w:val="Kop2Char"/>
    <w:uiPriority w:val="9"/>
    <w:unhideWhenUsed/>
    <w:qFormat/>
    <w:rsid w:val="00F91A8A"/>
    <w:pPr>
      <w:keepNext/>
      <w:keepLines/>
      <w:spacing w:before="240" w:after="240"/>
      <w:outlineLvl w:val="1"/>
    </w:pPr>
    <w:rPr>
      <w:rFonts w:eastAsiaTheme="majorEastAsia" w:cstheme="majorBidi"/>
      <w:b/>
      <w:bCs/>
      <w:sz w:val="24"/>
      <w:szCs w:val="26"/>
    </w:rPr>
  </w:style>
  <w:style w:type="paragraph" w:styleId="Kop3">
    <w:name w:val="heading 3"/>
    <w:basedOn w:val="Standaard"/>
    <w:next w:val="Standaard"/>
    <w:link w:val="Kop3Char"/>
    <w:uiPriority w:val="9"/>
    <w:unhideWhenUsed/>
    <w:qFormat/>
    <w:rsid w:val="00F91A8A"/>
    <w:pPr>
      <w:keepNext/>
      <w:keepLines/>
      <w:outlineLvl w:val="2"/>
    </w:pPr>
    <w:rPr>
      <w:rFonts w:eastAsiaTheme="majorEastAsia" w:cstheme="majorBidi"/>
      <w:bCs/>
      <w:i/>
    </w:rPr>
  </w:style>
  <w:style w:type="paragraph" w:styleId="Kop4">
    <w:name w:val="heading 4"/>
    <w:basedOn w:val="Standaard"/>
    <w:next w:val="Standaard"/>
    <w:link w:val="Kop4Char"/>
    <w:uiPriority w:val="9"/>
    <w:unhideWhenUsed/>
    <w:qFormat/>
    <w:rsid w:val="00F91A8A"/>
    <w:pPr>
      <w:keepNext/>
      <w:keepLines/>
      <w:outlineLvl w:val="3"/>
    </w:pPr>
    <w:rPr>
      <w:rFonts w:eastAsiaTheme="majorEastAsia" w:cstheme="majorBidi"/>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91A8A"/>
    <w:rPr>
      <w:rFonts w:eastAsiaTheme="majorEastAsia" w:cstheme="majorBidi"/>
      <w:b/>
      <w:bCs/>
      <w:sz w:val="30"/>
      <w:szCs w:val="28"/>
    </w:rPr>
  </w:style>
  <w:style w:type="character" w:customStyle="1" w:styleId="Kop2Char">
    <w:name w:val="Kop 2 Char"/>
    <w:basedOn w:val="Standaardalinea-lettertype"/>
    <w:link w:val="Kop2"/>
    <w:uiPriority w:val="9"/>
    <w:rsid w:val="00F91A8A"/>
    <w:rPr>
      <w:rFonts w:eastAsiaTheme="majorEastAsia" w:cstheme="majorBidi"/>
      <w:b/>
      <w:bCs/>
      <w:sz w:val="24"/>
      <w:szCs w:val="26"/>
    </w:rPr>
  </w:style>
  <w:style w:type="character" w:customStyle="1" w:styleId="Kop3Char">
    <w:name w:val="Kop 3 Char"/>
    <w:basedOn w:val="Standaardalinea-lettertype"/>
    <w:link w:val="Kop3"/>
    <w:uiPriority w:val="9"/>
    <w:rsid w:val="00F91A8A"/>
    <w:rPr>
      <w:rFonts w:eastAsiaTheme="majorEastAsia" w:cstheme="majorBidi"/>
      <w:bCs/>
      <w:i/>
      <w:sz w:val="20"/>
    </w:rPr>
  </w:style>
  <w:style w:type="character" w:customStyle="1" w:styleId="Kop4Char">
    <w:name w:val="Kop 4 Char"/>
    <w:basedOn w:val="Standaardalinea-lettertype"/>
    <w:link w:val="Kop4"/>
    <w:uiPriority w:val="9"/>
    <w:rsid w:val="00F91A8A"/>
    <w:rPr>
      <w:rFonts w:eastAsiaTheme="majorEastAsia" w:cstheme="majorBidi"/>
      <w:b/>
      <w:bCs/>
      <w:iCs/>
      <w:sz w:val="20"/>
    </w:rPr>
  </w:style>
  <w:style w:type="paragraph" w:styleId="Koptekst">
    <w:name w:val="header"/>
    <w:basedOn w:val="Standaard"/>
    <w:link w:val="KoptekstChar"/>
    <w:uiPriority w:val="99"/>
    <w:unhideWhenUsed/>
    <w:rsid w:val="00F91A8A"/>
    <w:pPr>
      <w:tabs>
        <w:tab w:val="right" w:pos="9072"/>
      </w:tabs>
    </w:pPr>
    <w:rPr>
      <w:i/>
      <w:sz w:val="16"/>
    </w:rPr>
  </w:style>
  <w:style w:type="character" w:customStyle="1" w:styleId="KoptekstChar">
    <w:name w:val="Koptekst Char"/>
    <w:basedOn w:val="Standaardalinea-lettertype"/>
    <w:link w:val="Koptekst"/>
    <w:uiPriority w:val="99"/>
    <w:rsid w:val="00F91A8A"/>
    <w:rPr>
      <w:i/>
      <w:sz w:val="16"/>
    </w:rPr>
  </w:style>
  <w:style w:type="paragraph" w:styleId="Voettekst">
    <w:name w:val="footer"/>
    <w:basedOn w:val="Standaard"/>
    <w:link w:val="VoettekstChar"/>
    <w:uiPriority w:val="99"/>
    <w:unhideWhenUsed/>
    <w:rsid w:val="00F91A8A"/>
    <w:pPr>
      <w:tabs>
        <w:tab w:val="right" w:pos="9072"/>
      </w:tabs>
    </w:pPr>
    <w:rPr>
      <w:i/>
      <w:sz w:val="16"/>
    </w:rPr>
  </w:style>
  <w:style w:type="character" w:customStyle="1" w:styleId="VoettekstChar">
    <w:name w:val="Voettekst Char"/>
    <w:basedOn w:val="Standaardalinea-lettertype"/>
    <w:link w:val="Voettekst"/>
    <w:uiPriority w:val="99"/>
    <w:rsid w:val="00F91A8A"/>
    <w:rPr>
      <w:i/>
      <w:sz w:val="16"/>
    </w:rPr>
  </w:style>
  <w:style w:type="paragraph" w:styleId="Ballontekst">
    <w:name w:val="Balloon Text"/>
    <w:basedOn w:val="Standaard"/>
    <w:link w:val="BallontekstChar"/>
    <w:uiPriority w:val="99"/>
    <w:semiHidden/>
    <w:unhideWhenUsed/>
    <w:rsid w:val="000354A7"/>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354A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G:\Vertrouwelijk\TBJUR\IN\.4.SJABLONEN%20(recente%20versies)\Aanb.doc.%20Europees\Model%20Referentie.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 Referentie</Template>
  <TotalTime>5</TotalTime>
  <Pages>7</Pages>
  <Words>706</Words>
  <Characters>3889</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Gemeente Tilburg</Company>
  <LinksUpToDate>false</LinksUpToDate>
  <CharactersWithSpaces>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Janssens, Ronald</dc:creator>
  <cp:lastModifiedBy>Janssens, Ronald</cp:lastModifiedBy>
  <cp:revision>4</cp:revision>
  <dcterms:created xsi:type="dcterms:W3CDTF">2021-05-10T07:52:00Z</dcterms:created>
  <dcterms:modified xsi:type="dcterms:W3CDTF">2021-05-10T08:01:00Z</dcterms:modified>
</cp:coreProperties>
</file>